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CEC486" w14:textId="23C0BF94" w:rsidR="001A5D7A" w:rsidRPr="00707449" w:rsidRDefault="001A5D7A" w:rsidP="001A5D7A">
      <w:pPr>
        <w:rPr>
          <w:rFonts w:cstheme="minorHAnsi"/>
          <w:b/>
          <w:bCs/>
          <w:lang w:val="en-GB"/>
        </w:rPr>
      </w:pPr>
      <w:r>
        <w:rPr>
          <w:rFonts w:cstheme="minorHAnsi"/>
          <w:b/>
          <w:bCs/>
          <w:lang w:val="en-GB"/>
        </w:rPr>
        <w:t xml:space="preserve">Table S1: Information on </w:t>
      </w:r>
      <w:r w:rsidR="00451EBD">
        <w:rPr>
          <w:rFonts w:cstheme="minorHAnsi"/>
          <w:b/>
          <w:bCs/>
          <w:lang w:val="en-GB"/>
        </w:rPr>
        <w:t xml:space="preserve">bacterial </w:t>
      </w:r>
      <w:r>
        <w:rPr>
          <w:rFonts w:cstheme="minorHAnsi"/>
          <w:b/>
          <w:bCs/>
          <w:lang w:val="en-GB"/>
        </w:rPr>
        <w:t xml:space="preserve">strains used in this study. </w:t>
      </w:r>
    </w:p>
    <w:tbl>
      <w:tblPr>
        <w:tblStyle w:val="GridTable4-Accent3"/>
        <w:tblW w:w="0" w:type="auto"/>
        <w:tblLook w:val="04A0" w:firstRow="1" w:lastRow="0" w:firstColumn="1" w:lastColumn="0" w:noHBand="0" w:noVBand="1"/>
      </w:tblPr>
      <w:tblGrid>
        <w:gridCol w:w="3823"/>
        <w:gridCol w:w="2693"/>
        <w:gridCol w:w="3112"/>
      </w:tblGrid>
      <w:tr w:rsidR="001A5D7A" w:rsidRPr="00707449" w14:paraId="60D46E8E" w14:textId="77777777" w:rsidTr="009570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025636FA" w14:textId="77777777" w:rsidR="001A5D7A" w:rsidRPr="00707449" w:rsidRDefault="001A5D7A" w:rsidP="00804BA9">
            <w:pPr>
              <w:rPr>
                <w:rFonts w:cstheme="minorHAnsi"/>
                <w:b w:val="0"/>
                <w:bCs w:val="0"/>
                <w:lang w:val="en-GB"/>
              </w:rPr>
            </w:pP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Strain </w:t>
            </w:r>
          </w:p>
        </w:tc>
        <w:tc>
          <w:tcPr>
            <w:tcW w:w="2693" w:type="dxa"/>
          </w:tcPr>
          <w:p w14:paraId="4087D6AF" w14:textId="77777777" w:rsidR="001A5D7A" w:rsidRPr="00707449" w:rsidRDefault="001A5D7A" w:rsidP="00804BA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lang w:val="en-GB"/>
              </w:rPr>
            </w:pP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Origin </w:t>
            </w:r>
          </w:p>
        </w:tc>
        <w:tc>
          <w:tcPr>
            <w:tcW w:w="3112" w:type="dxa"/>
          </w:tcPr>
          <w:p w14:paraId="3643C474" w14:textId="77777777" w:rsidR="001A5D7A" w:rsidRPr="00707449" w:rsidRDefault="001A5D7A" w:rsidP="00804BA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 w:val="0"/>
                <w:bCs w:val="0"/>
                <w:lang w:val="en-GB"/>
              </w:rPr>
            </w:pP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Reference </w:t>
            </w:r>
          </w:p>
        </w:tc>
      </w:tr>
      <w:tr w:rsidR="001A5D7A" w:rsidRPr="00707449" w14:paraId="2DC1BBAE" w14:textId="77777777" w:rsidTr="009570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50A22450" w14:textId="77777777" w:rsidR="001A5D7A" w:rsidRPr="00707449" w:rsidRDefault="001A5D7A" w:rsidP="00804BA9">
            <w:pPr>
              <w:spacing w:line="276" w:lineRule="auto"/>
              <w:rPr>
                <w:rFonts w:cstheme="minorHAnsi"/>
                <w:b w:val="0"/>
                <w:bCs w:val="0"/>
                <w:lang w:val="en-GB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epidermidis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2C-5 </w:t>
            </w:r>
          </w:p>
        </w:tc>
        <w:tc>
          <w:tcPr>
            <w:tcW w:w="2693" w:type="dxa"/>
          </w:tcPr>
          <w:p w14:paraId="7757EC06" w14:textId="77777777" w:rsidR="001A5D7A" w:rsidRPr="00707449" w:rsidRDefault="001A5D7A" w:rsidP="00804BA9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 w:rsidRPr="00707449">
              <w:rPr>
                <w:rFonts w:cstheme="minorHAnsi"/>
                <w:lang w:val="en-GB"/>
              </w:rPr>
              <w:t>Isolate from healthy skin</w:t>
            </w:r>
          </w:p>
        </w:tc>
        <w:tc>
          <w:tcPr>
            <w:tcW w:w="3112" w:type="dxa"/>
          </w:tcPr>
          <w:p w14:paraId="03068FA7" w14:textId="2D796296" w:rsidR="001A5D7A" w:rsidRPr="00707449" w:rsidRDefault="001A4D59" w:rsidP="00804BA9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here</w:t>
            </w:r>
          </w:p>
        </w:tc>
      </w:tr>
      <w:tr w:rsidR="001A5D7A" w:rsidRPr="00707449" w14:paraId="5B967EAA" w14:textId="77777777" w:rsidTr="009570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7C49DD06" w14:textId="77777777" w:rsidR="001A5D7A" w:rsidRPr="00707449" w:rsidRDefault="001A5D7A" w:rsidP="00804BA9">
            <w:pPr>
              <w:spacing w:line="276" w:lineRule="auto"/>
              <w:rPr>
                <w:rFonts w:cstheme="minorHAnsi"/>
                <w:b w:val="0"/>
                <w:bCs w:val="0"/>
                <w:lang w:val="en-GB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hominis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H2-S92</w:t>
            </w:r>
          </w:p>
        </w:tc>
        <w:tc>
          <w:tcPr>
            <w:tcW w:w="2693" w:type="dxa"/>
          </w:tcPr>
          <w:p w14:paraId="38B125B8" w14:textId="77777777" w:rsidR="001A5D7A" w:rsidRPr="00707449" w:rsidRDefault="001A5D7A" w:rsidP="00804BA9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 w:rsidRPr="00707449">
              <w:rPr>
                <w:rFonts w:cstheme="minorHAnsi"/>
                <w:lang w:val="en-GB"/>
              </w:rPr>
              <w:t>Isolate from healthy skin</w:t>
            </w:r>
          </w:p>
        </w:tc>
        <w:tc>
          <w:tcPr>
            <w:tcW w:w="3112" w:type="dxa"/>
          </w:tcPr>
          <w:p w14:paraId="7F00C51A" w14:textId="63FD14D8" w:rsidR="001A5D7A" w:rsidRPr="00707449" w:rsidRDefault="001A4D59" w:rsidP="00804BA9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here</w:t>
            </w:r>
          </w:p>
        </w:tc>
      </w:tr>
      <w:tr w:rsidR="00451EBD" w:rsidRPr="00707449" w14:paraId="61F40AAF" w14:textId="77777777" w:rsidTr="009570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67B64E8C" w14:textId="6182BD08" w:rsidR="00451EBD" w:rsidRPr="00693257" w:rsidRDefault="00451EBD" w:rsidP="00804BA9">
            <w:pPr>
              <w:spacing w:line="276" w:lineRule="auto"/>
              <w:rPr>
                <w:rFonts w:cstheme="minorHAnsi"/>
                <w:b w:val="0"/>
                <w:bCs w:val="0"/>
                <w:i/>
                <w:iCs/>
                <w:lang w:val="en-GB"/>
              </w:rPr>
            </w:pPr>
            <w:proofErr w:type="spellStart"/>
            <w:r w:rsidRPr="00693257">
              <w:rPr>
                <w:rFonts w:cstheme="minorHAnsi"/>
                <w:b w:val="0"/>
                <w:bCs w:val="0"/>
                <w:i/>
                <w:iCs/>
                <w:lang w:val="en-GB"/>
              </w:rPr>
              <w:t>Cutibacterium</w:t>
            </w:r>
            <w:proofErr w:type="spellEnd"/>
            <w:r w:rsidRPr="00693257">
              <w:rPr>
                <w:rFonts w:cstheme="minorHAnsi"/>
                <w:b w:val="0"/>
                <w:bCs w:val="0"/>
                <w:i/>
                <w:iCs/>
                <w:lang w:val="en-GB"/>
              </w:rPr>
              <w:t xml:space="preserve"> acnes </w:t>
            </w:r>
            <w:r w:rsidRPr="00693257">
              <w:rPr>
                <w:rFonts w:cstheme="minorHAnsi"/>
                <w:b w:val="0"/>
                <w:bCs w:val="0"/>
                <w:lang w:val="en-GB"/>
              </w:rPr>
              <w:t>12.</w:t>
            </w:r>
            <w:proofErr w:type="gramStart"/>
            <w:r w:rsidRPr="00693257">
              <w:rPr>
                <w:rFonts w:cstheme="minorHAnsi"/>
                <w:b w:val="0"/>
                <w:bCs w:val="0"/>
                <w:lang w:val="en-GB"/>
              </w:rPr>
              <w:t>1.L</w:t>
            </w:r>
            <w:proofErr w:type="gramEnd"/>
            <w:r w:rsidRPr="00693257">
              <w:rPr>
                <w:rFonts w:cstheme="minorHAnsi"/>
                <w:b w:val="0"/>
                <w:bCs w:val="0"/>
                <w:lang w:val="en-GB"/>
              </w:rPr>
              <w:t>1</w:t>
            </w:r>
          </w:p>
        </w:tc>
        <w:tc>
          <w:tcPr>
            <w:tcW w:w="2693" w:type="dxa"/>
          </w:tcPr>
          <w:p w14:paraId="57F0315E" w14:textId="41BFBE7B" w:rsidR="00451EBD" w:rsidRPr="00707449" w:rsidRDefault="00451EBD" w:rsidP="00804BA9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 w:rsidRPr="00707449">
              <w:rPr>
                <w:rFonts w:cstheme="minorHAnsi"/>
                <w:lang w:val="en-GB"/>
              </w:rPr>
              <w:t xml:space="preserve">Isolate from </w:t>
            </w:r>
            <w:r>
              <w:rPr>
                <w:rFonts w:cstheme="minorHAnsi"/>
                <w:lang w:val="en-GB"/>
              </w:rPr>
              <w:t>acne</w:t>
            </w:r>
            <w:r w:rsidRPr="00707449">
              <w:rPr>
                <w:rFonts w:cstheme="minorHAnsi"/>
                <w:lang w:val="en-GB"/>
              </w:rPr>
              <w:t xml:space="preserve"> skin</w:t>
            </w:r>
          </w:p>
        </w:tc>
        <w:tc>
          <w:tcPr>
            <w:tcW w:w="3112" w:type="dxa"/>
          </w:tcPr>
          <w:p w14:paraId="34A2BB31" w14:textId="05D6E425" w:rsidR="00451EBD" w:rsidRDefault="00451EBD" w:rsidP="00804BA9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 xml:space="preserve">Scholz et al., </w:t>
            </w:r>
            <w:r w:rsidR="004B7390">
              <w:rPr>
                <w:rFonts w:cstheme="minorHAnsi"/>
                <w:lang w:val="en-GB"/>
              </w:rPr>
              <w:t>2016</w:t>
            </w:r>
          </w:p>
        </w:tc>
      </w:tr>
      <w:tr w:rsidR="00451EBD" w:rsidRPr="00707449" w14:paraId="25CB67FD" w14:textId="77777777" w:rsidTr="009570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30A9CFB3" w14:textId="2657EA43" w:rsidR="00451EBD" w:rsidRPr="009570E6" w:rsidRDefault="009570E6" w:rsidP="00804BA9">
            <w:pPr>
              <w:spacing w:line="276" w:lineRule="auto"/>
              <w:rPr>
                <w:rFonts w:cstheme="minorHAnsi"/>
                <w:b w:val="0"/>
                <w:bCs w:val="0"/>
                <w:i/>
                <w:iCs/>
                <w:lang w:val="en-GB"/>
              </w:rPr>
            </w:pPr>
            <w:r w:rsidRPr="009570E6">
              <w:rPr>
                <w:b w:val="0"/>
                <w:bCs w:val="0"/>
                <w:i/>
                <w:iCs/>
                <w:lang w:val="en-US"/>
              </w:rPr>
              <w:t xml:space="preserve">Staphylococcus aureus </w:t>
            </w:r>
            <w:r w:rsidRPr="009570E6">
              <w:rPr>
                <w:b w:val="0"/>
                <w:bCs w:val="0"/>
                <w:color w:val="000000" w:themeColor="text1"/>
                <w:lang w:val="en-US"/>
              </w:rPr>
              <w:t>ATCC25923</w:t>
            </w:r>
          </w:p>
        </w:tc>
        <w:tc>
          <w:tcPr>
            <w:tcW w:w="2693" w:type="dxa"/>
          </w:tcPr>
          <w:p w14:paraId="7D91D932" w14:textId="3A2A1122" w:rsidR="00451EBD" w:rsidRPr="00707449" w:rsidRDefault="009570E6" w:rsidP="00804BA9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Clinical isolate</w:t>
            </w:r>
          </w:p>
        </w:tc>
        <w:tc>
          <w:tcPr>
            <w:tcW w:w="3112" w:type="dxa"/>
          </w:tcPr>
          <w:p w14:paraId="5F4644D4" w14:textId="3D207E8D" w:rsidR="00451EBD" w:rsidRDefault="009570E6" w:rsidP="00804BA9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ATCC collection</w:t>
            </w:r>
          </w:p>
        </w:tc>
      </w:tr>
      <w:tr w:rsidR="001A4D59" w:rsidRPr="00707449" w14:paraId="709B812D" w14:textId="77777777" w:rsidTr="009570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00872825" w14:textId="59F99E18" w:rsidR="001A4D59" w:rsidRPr="009570E6" w:rsidRDefault="001A4D59" w:rsidP="001A4D59">
            <w:pPr>
              <w:spacing w:line="276" w:lineRule="auto"/>
              <w:rPr>
                <w:i/>
                <w:iCs/>
                <w:lang w:val="en-US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hominis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</w:t>
            </w:r>
            <w:r>
              <w:rPr>
                <w:rFonts w:cstheme="minorHAnsi"/>
                <w:b w:val="0"/>
                <w:bCs w:val="0"/>
                <w:lang w:val="en-GB"/>
              </w:rPr>
              <w:t>20B-3</w:t>
            </w:r>
          </w:p>
        </w:tc>
        <w:tc>
          <w:tcPr>
            <w:tcW w:w="2693" w:type="dxa"/>
          </w:tcPr>
          <w:p w14:paraId="5C1BCB7D" w14:textId="1F4B43EB" w:rsidR="001A4D59" w:rsidRDefault="001A4D59" w:rsidP="001A4D59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 w:rsidRPr="00707449">
              <w:rPr>
                <w:rFonts w:cstheme="minorHAnsi"/>
                <w:lang w:val="en-GB"/>
              </w:rPr>
              <w:t>Isolate from healthy skin</w:t>
            </w:r>
          </w:p>
        </w:tc>
        <w:tc>
          <w:tcPr>
            <w:tcW w:w="3112" w:type="dxa"/>
          </w:tcPr>
          <w:p w14:paraId="315A4F28" w14:textId="44C2F8A9" w:rsidR="001A4D59" w:rsidRDefault="001A4D59" w:rsidP="001A4D59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here</w:t>
            </w:r>
          </w:p>
        </w:tc>
      </w:tr>
      <w:tr w:rsidR="001A4D59" w:rsidRPr="00707449" w14:paraId="4157F7A3" w14:textId="77777777" w:rsidTr="009570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78D0F27D" w14:textId="3063F50B" w:rsidR="001A4D59" w:rsidRPr="009570E6" w:rsidRDefault="001A4D59" w:rsidP="001A4D59">
            <w:pPr>
              <w:spacing w:line="276" w:lineRule="auto"/>
              <w:rPr>
                <w:i/>
                <w:iCs/>
                <w:lang w:val="en-US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hominis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</w:t>
            </w:r>
            <w:r>
              <w:rPr>
                <w:rFonts w:cstheme="minorHAnsi"/>
                <w:b w:val="0"/>
                <w:bCs w:val="0"/>
                <w:lang w:val="en-GB"/>
              </w:rPr>
              <w:t>22B-1</w:t>
            </w:r>
          </w:p>
        </w:tc>
        <w:tc>
          <w:tcPr>
            <w:tcW w:w="2693" w:type="dxa"/>
          </w:tcPr>
          <w:p w14:paraId="02F39F06" w14:textId="257946CB" w:rsidR="001A4D59" w:rsidRDefault="001A4D59" w:rsidP="001A4D59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 w:rsidRPr="00707449">
              <w:rPr>
                <w:rFonts w:cstheme="minorHAnsi"/>
                <w:lang w:val="en-GB"/>
              </w:rPr>
              <w:t>Isolate from healthy skin</w:t>
            </w:r>
          </w:p>
        </w:tc>
        <w:tc>
          <w:tcPr>
            <w:tcW w:w="3112" w:type="dxa"/>
          </w:tcPr>
          <w:p w14:paraId="57285529" w14:textId="681B6722" w:rsidR="001A4D59" w:rsidRDefault="001A4D59" w:rsidP="001A4D59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here</w:t>
            </w:r>
          </w:p>
        </w:tc>
      </w:tr>
      <w:tr w:rsidR="00C54CF5" w:rsidRPr="00707449" w14:paraId="32C0B5BD" w14:textId="77777777" w:rsidTr="009570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64BA7DB9" w14:textId="5E409373" w:rsidR="00C54CF5" w:rsidRPr="009570E6" w:rsidRDefault="00C54CF5" w:rsidP="00C54CF5">
            <w:pPr>
              <w:spacing w:line="276" w:lineRule="auto"/>
              <w:rPr>
                <w:i/>
                <w:iCs/>
                <w:lang w:val="en-US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hominis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H</w:t>
            </w:r>
            <w:r>
              <w:rPr>
                <w:rFonts w:cstheme="minorHAnsi"/>
                <w:b w:val="0"/>
                <w:bCs w:val="0"/>
                <w:lang w:val="en-GB"/>
              </w:rPr>
              <w:t>8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>-S</w:t>
            </w:r>
            <w:r>
              <w:rPr>
                <w:rFonts w:cstheme="minorHAnsi"/>
                <w:b w:val="0"/>
                <w:bCs w:val="0"/>
                <w:lang w:val="en-GB"/>
              </w:rPr>
              <w:t>160</w:t>
            </w:r>
          </w:p>
        </w:tc>
        <w:tc>
          <w:tcPr>
            <w:tcW w:w="2693" w:type="dxa"/>
          </w:tcPr>
          <w:p w14:paraId="6176216F" w14:textId="73B28EE8" w:rsidR="00C54CF5" w:rsidRDefault="00C54CF5" w:rsidP="00C54CF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 w:rsidRPr="00707449">
              <w:rPr>
                <w:rFonts w:cstheme="minorHAnsi"/>
                <w:lang w:val="en-GB"/>
              </w:rPr>
              <w:t>Isolate from healthy skin</w:t>
            </w:r>
          </w:p>
        </w:tc>
        <w:tc>
          <w:tcPr>
            <w:tcW w:w="3112" w:type="dxa"/>
          </w:tcPr>
          <w:p w14:paraId="0BED8980" w14:textId="74EE8078" w:rsidR="00C54CF5" w:rsidRDefault="00C54CF5" w:rsidP="00C54CF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here</w:t>
            </w:r>
          </w:p>
        </w:tc>
      </w:tr>
      <w:tr w:rsidR="00C54CF5" w:rsidRPr="00707449" w14:paraId="66DC549D" w14:textId="77777777" w:rsidTr="009570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4D22C9FB" w14:textId="23B7F780" w:rsidR="00C54CF5" w:rsidRPr="009570E6" w:rsidRDefault="00C54CF5" w:rsidP="00C54CF5">
            <w:pPr>
              <w:spacing w:line="276" w:lineRule="auto"/>
              <w:rPr>
                <w:i/>
                <w:iCs/>
                <w:lang w:val="en-US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hominis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H</w:t>
            </w:r>
            <w:r>
              <w:rPr>
                <w:rFonts w:cstheme="minorHAnsi"/>
                <w:b w:val="0"/>
                <w:bCs w:val="0"/>
                <w:lang w:val="en-GB"/>
              </w:rPr>
              <w:t>AA-31</w:t>
            </w:r>
          </w:p>
        </w:tc>
        <w:tc>
          <w:tcPr>
            <w:tcW w:w="2693" w:type="dxa"/>
          </w:tcPr>
          <w:p w14:paraId="4AAB7893" w14:textId="24216008" w:rsidR="00C54CF5" w:rsidRDefault="00C54CF5" w:rsidP="00C54CF5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 w:rsidRPr="00707449">
              <w:rPr>
                <w:rFonts w:cstheme="minorHAnsi"/>
                <w:lang w:val="en-GB"/>
              </w:rPr>
              <w:t>Isolate from healthy skin</w:t>
            </w:r>
          </w:p>
        </w:tc>
        <w:tc>
          <w:tcPr>
            <w:tcW w:w="3112" w:type="dxa"/>
          </w:tcPr>
          <w:p w14:paraId="2F3D89CD" w14:textId="7CC36DC8" w:rsidR="00C54CF5" w:rsidRDefault="00C54CF5" w:rsidP="00C54CF5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here</w:t>
            </w:r>
          </w:p>
        </w:tc>
      </w:tr>
      <w:tr w:rsidR="00C54CF5" w:rsidRPr="00707449" w14:paraId="73C239DC" w14:textId="77777777" w:rsidTr="009570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0DF98930" w14:textId="5CC2C9AE" w:rsidR="00C54CF5" w:rsidRPr="009570E6" w:rsidRDefault="00C54CF5" w:rsidP="00C54CF5">
            <w:pPr>
              <w:spacing w:line="276" w:lineRule="auto"/>
              <w:rPr>
                <w:i/>
                <w:iCs/>
                <w:lang w:val="en-US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hominis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H</w:t>
            </w:r>
            <w:r>
              <w:rPr>
                <w:rFonts w:cstheme="minorHAnsi"/>
                <w:b w:val="0"/>
                <w:bCs w:val="0"/>
                <w:lang w:val="en-GB"/>
              </w:rPr>
              <w:t>AA-92</w:t>
            </w:r>
          </w:p>
        </w:tc>
        <w:tc>
          <w:tcPr>
            <w:tcW w:w="2693" w:type="dxa"/>
          </w:tcPr>
          <w:p w14:paraId="3910BE4B" w14:textId="1165D258" w:rsidR="00C54CF5" w:rsidRDefault="00C54CF5" w:rsidP="00C54CF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 w:rsidRPr="00707449">
              <w:rPr>
                <w:rFonts w:cstheme="minorHAnsi"/>
                <w:lang w:val="en-GB"/>
              </w:rPr>
              <w:t>Isolate from healthy skin</w:t>
            </w:r>
          </w:p>
        </w:tc>
        <w:tc>
          <w:tcPr>
            <w:tcW w:w="3112" w:type="dxa"/>
          </w:tcPr>
          <w:p w14:paraId="52612481" w14:textId="2D6403D3" w:rsidR="00C54CF5" w:rsidRDefault="00C54CF5" w:rsidP="00C54CF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here</w:t>
            </w:r>
          </w:p>
        </w:tc>
      </w:tr>
      <w:tr w:rsidR="00C54CF5" w:rsidRPr="00707449" w14:paraId="0899563F" w14:textId="77777777" w:rsidTr="009570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35170B32" w14:textId="6072F5F7" w:rsidR="00C54CF5" w:rsidRPr="009570E6" w:rsidRDefault="00C54CF5" w:rsidP="00C54CF5">
            <w:pPr>
              <w:spacing w:line="276" w:lineRule="auto"/>
              <w:rPr>
                <w:i/>
                <w:iCs/>
                <w:lang w:val="en-US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hominis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H</w:t>
            </w:r>
            <w:r>
              <w:rPr>
                <w:rFonts w:cstheme="minorHAnsi"/>
                <w:b w:val="0"/>
                <w:bCs w:val="0"/>
                <w:lang w:val="en-GB"/>
              </w:rPr>
              <w:t>AA-193</w:t>
            </w:r>
          </w:p>
        </w:tc>
        <w:tc>
          <w:tcPr>
            <w:tcW w:w="2693" w:type="dxa"/>
          </w:tcPr>
          <w:p w14:paraId="501540AC" w14:textId="0A43231C" w:rsidR="00C54CF5" w:rsidRDefault="00C54CF5" w:rsidP="00C54CF5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 w:rsidRPr="00707449">
              <w:rPr>
                <w:rFonts w:cstheme="minorHAnsi"/>
                <w:lang w:val="en-GB"/>
              </w:rPr>
              <w:t>Isolate from healthy skin</w:t>
            </w:r>
          </w:p>
        </w:tc>
        <w:tc>
          <w:tcPr>
            <w:tcW w:w="3112" w:type="dxa"/>
          </w:tcPr>
          <w:p w14:paraId="5A5EF993" w14:textId="70F37B8F" w:rsidR="00C54CF5" w:rsidRDefault="00C54CF5" w:rsidP="00C54CF5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here</w:t>
            </w:r>
          </w:p>
        </w:tc>
      </w:tr>
      <w:tr w:rsidR="00C54CF5" w:rsidRPr="00707449" w14:paraId="35E6ECF7" w14:textId="77777777" w:rsidTr="009570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450D40DA" w14:textId="5C6D1E2B" w:rsidR="00C54CF5" w:rsidRPr="009570E6" w:rsidRDefault="00C54CF5" w:rsidP="00C54CF5">
            <w:pPr>
              <w:spacing w:line="276" w:lineRule="auto"/>
              <w:rPr>
                <w:i/>
                <w:iCs/>
                <w:lang w:val="en-US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hominis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H</w:t>
            </w:r>
            <w:r>
              <w:rPr>
                <w:rFonts w:cstheme="minorHAnsi"/>
                <w:b w:val="0"/>
                <w:bCs w:val="0"/>
                <w:lang w:val="en-GB"/>
              </w:rPr>
              <w:t>AA-211</w:t>
            </w:r>
          </w:p>
        </w:tc>
        <w:tc>
          <w:tcPr>
            <w:tcW w:w="2693" w:type="dxa"/>
          </w:tcPr>
          <w:p w14:paraId="287DB800" w14:textId="2C88C819" w:rsidR="00C54CF5" w:rsidRDefault="00C54CF5" w:rsidP="00C54CF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 w:rsidRPr="00707449">
              <w:rPr>
                <w:rFonts w:cstheme="minorHAnsi"/>
                <w:lang w:val="en-GB"/>
              </w:rPr>
              <w:t>Isolate from healthy skin</w:t>
            </w:r>
          </w:p>
        </w:tc>
        <w:tc>
          <w:tcPr>
            <w:tcW w:w="3112" w:type="dxa"/>
          </w:tcPr>
          <w:p w14:paraId="7A089271" w14:textId="06C5BEBE" w:rsidR="00C54CF5" w:rsidRDefault="00C54CF5" w:rsidP="00C54CF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here</w:t>
            </w:r>
          </w:p>
        </w:tc>
      </w:tr>
      <w:tr w:rsidR="00C54CF5" w:rsidRPr="00707449" w14:paraId="467EC10D" w14:textId="77777777" w:rsidTr="009570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1BAC3B80" w14:textId="26082F83" w:rsidR="00C54CF5" w:rsidRPr="009570E6" w:rsidRDefault="00C54CF5" w:rsidP="00C54CF5">
            <w:pPr>
              <w:spacing w:line="276" w:lineRule="auto"/>
              <w:rPr>
                <w:i/>
                <w:iCs/>
                <w:lang w:val="en-US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hominis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H</w:t>
            </w:r>
            <w:r>
              <w:rPr>
                <w:rFonts w:cstheme="minorHAnsi"/>
                <w:b w:val="0"/>
                <w:bCs w:val="0"/>
                <w:lang w:val="en-GB"/>
              </w:rPr>
              <w:t>AA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>-</w:t>
            </w:r>
            <w:r>
              <w:rPr>
                <w:rFonts w:cstheme="minorHAnsi"/>
                <w:b w:val="0"/>
                <w:bCs w:val="0"/>
                <w:lang w:val="en-GB"/>
              </w:rPr>
              <w:t>254</w:t>
            </w:r>
          </w:p>
        </w:tc>
        <w:tc>
          <w:tcPr>
            <w:tcW w:w="2693" w:type="dxa"/>
          </w:tcPr>
          <w:p w14:paraId="3973685B" w14:textId="167132C3" w:rsidR="00C54CF5" w:rsidRDefault="00C54CF5" w:rsidP="00C54CF5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 w:rsidRPr="00707449">
              <w:rPr>
                <w:rFonts w:cstheme="minorHAnsi"/>
                <w:lang w:val="en-GB"/>
              </w:rPr>
              <w:t>Isolate from healthy skin</w:t>
            </w:r>
          </w:p>
        </w:tc>
        <w:tc>
          <w:tcPr>
            <w:tcW w:w="3112" w:type="dxa"/>
          </w:tcPr>
          <w:p w14:paraId="1B773025" w14:textId="6B3343E1" w:rsidR="00C54CF5" w:rsidRDefault="00C54CF5" w:rsidP="00C54CF5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here</w:t>
            </w:r>
          </w:p>
        </w:tc>
      </w:tr>
      <w:tr w:rsidR="00C54CF5" w:rsidRPr="00707449" w14:paraId="25A0975C" w14:textId="77777777" w:rsidTr="009570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0E116567" w14:textId="4690D57F" w:rsidR="00C54CF5" w:rsidRPr="009570E6" w:rsidRDefault="00C54CF5" w:rsidP="00C54CF5">
            <w:pPr>
              <w:spacing w:line="276" w:lineRule="auto"/>
              <w:rPr>
                <w:i/>
                <w:iCs/>
                <w:lang w:val="en-US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hominis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H</w:t>
            </w:r>
            <w:r>
              <w:rPr>
                <w:rFonts w:cstheme="minorHAnsi"/>
                <w:b w:val="0"/>
                <w:bCs w:val="0"/>
                <w:lang w:val="en-GB"/>
              </w:rPr>
              <w:t>AA-272</w:t>
            </w:r>
          </w:p>
        </w:tc>
        <w:tc>
          <w:tcPr>
            <w:tcW w:w="2693" w:type="dxa"/>
          </w:tcPr>
          <w:p w14:paraId="4C6BEC18" w14:textId="6FD53234" w:rsidR="00C54CF5" w:rsidRDefault="00C54CF5" w:rsidP="00C54CF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 w:rsidRPr="00707449">
              <w:rPr>
                <w:rFonts w:cstheme="minorHAnsi"/>
                <w:lang w:val="en-GB"/>
              </w:rPr>
              <w:t>Isolate from healthy skin</w:t>
            </w:r>
          </w:p>
        </w:tc>
        <w:tc>
          <w:tcPr>
            <w:tcW w:w="3112" w:type="dxa"/>
          </w:tcPr>
          <w:p w14:paraId="634D4017" w14:textId="0CEAA552" w:rsidR="00C54CF5" w:rsidRDefault="00C54CF5" w:rsidP="00C54CF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here</w:t>
            </w:r>
          </w:p>
        </w:tc>
      </w:tr>
      <w:tr w:rsidR="00C54CF5" w:rsidRPr="00707449" w14:paraId="785054E2" w14:textId="77777777" w:rsidTr="009570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3A7864D4" w14:textId="095E7B5F" w:rsidR="00C54CF5" w:rsidRPr="009570E6" w:rsidRDefault="00C54CF5" w:rsidP="00C54CF5">
            <w:pPr>
              <w:spacing w:line="276" w:lineRule="auto"/>
              <w:rPr>
                <w:i/>
                <w:iCs/>
                <w:lang w:val="en-US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hominis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H</w:t>
            </w:r>
            <w:r>
              <w:rPr>
                <w:rFonts w:cstheme="minorHAnsi"/>
                <w:b w:val="0"/>
                <w:bCs w:val="0"/>
                <w:lang w:val="en-GB"/>
              </w:rPr>
              <w:t>AA-291</w:t>
            </w:r>
          </w:p>
        </w:tc>
        <w:tc>
          <w:tcPr>
            <w:tcW w:w="2693" w:type="dxa"/>
          </w:tcPr>
          <w:p w14:paraId="37C0F0C2" w14:textId="60F3F936" w:rsidR="00C54CF5" w:rsidRDefault="00C54CF5" w:rsidP="00C54CF5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 w:rsidRPr="00707449">
              <w:rPr>
                <w:rFonts w:cstheme="minorHAnsi"/>
                <w:lang w:val="en-GB"/>
              </w:rPr>
              <w:t>Isolate from healthy skin</w:t>
            </w:r>
          </w:p>
        </w:tc>
        <w:tc>
          <w:tcPr>
            <w:tcW w:w="3112" w:type="dxa"/>
          </w:tcPr>
          <w:p w14:paraId="7FE110D9" w14:textId="20D4F65C" w:rsidR="00C54CF5" w:rsidRDefault="00C54CF5" w:rsidP="00C54CF5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here</w:t>
            </w:r>
          </w:p>
        </w:tc>
      </w:tr>
      <w:tr w:rsidR="00C54CF5" w:rsidRPr="00707449" w14:paraId="5A1B31B6" w14:textId="77777777" w:rsidTr="009570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12CC3830" w14:textId="28EF47E1" w:rsidR="00C54CF5" w:rsidRPr="009570E6" w:rsidRDefault="00C54CF5" w:rsidP="00C54CF5">
            <w:pPr>
              <w:spacing w:line="276" w:lineRule="auto"/>
              <w:rPr>
                <w:i/>
                <w:iCs/>
                <w:lang w:val="en-US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hominis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H</w:t>
            </w:r>
            <w:r>
              <w:rPr>
                <w:rFonts w:cstheme="minorHAnsi"/>
                <w:b w:val="0"/>
                <w:bCs w:val="0"/>
                <w:lang w:val="en-GB"/>
              </w:rPr>
              <w:t>AB-256</w:t>
            </w:r>
          </w:p>
        </w:tc>
        <w:tc>
          <w:tcPr>
            <w:tcW w:w="2693" w:type="dxa"/>
          </w:tcPr>
          <w:p w14:paraId="3F9441A2" w14:textId="2ECAB6D6" w:rsidR="00C54CF5" w:rsidRDefault="00C54CF5" w:rsidP="00C54CF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 w:rsidRPr="00707449">
              <w:rPr>
                <w:rFonts w:cstheme="minorHAnsi"/>
                <w:lang w:val="en-GB"/>
              </w:rPr>
              <w:t>Isolate from healthy skin</w:t>
            </w:r>
          </w:p>
        </w:tc>
        <w:tc>
          <w:tcPr>
            <w:tcW w:w="3112" w:type="dxa"/>
          </w:tcPr>
          <w:p w14:paraId="35A6C688" w14:textId="58354F4C" w:rsidR="00C54CF5" w:rsidRDefault="00C54CF5" w:rsidP="00C54CF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here</w:t>
            </w:r>
          </w:p>
        </w:tc>
      </w:tr>
      <w:tr w:rsidR="00C54CF5" w:rsidRPr="00707449" w14:paraId="6C95646C" w14:textId="77777777" w:rsidTr="009570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26C8BD4C" w14:textId="5F2FF219" w:rsidR="00C54CF5" w:rsidRPr="009570E6" w:rsidRDefault="00C54CF5" w:rsidP="00C54CF5">
            <w:pPr>
              <w:spacing w:line="276" w:lineRule="auto"/>
              <w:rPr>
                <w:i/>
                <w:iCs/>
                <w:lang w:val="en-US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hominis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H</w:t>
            </w:r>
            <w:r>
              <w:rPr>
                <w:rFonts w:cstheme="minorHAnsi"/>
                <w:b w:val="0"/>
                <w:bCs w:val="0"/>
                <w:lang w:val="en-GB"/>
              </w:rPr>
              <w:t>AB-279</w:t>
            </w:r>
          </w:p>
        </w:tc>
        <w:tc>
          <w:tcPr>
            <w:tcW w:w="2693" w:type="dxa"/>
          </w:tcPr>
          <w:p w14:paraId="7E12C57A" w14:textId="232CF545" w:rsidR="00C54CF5" w:rsidRDefault="00C54CF5" w:rsidP="00C54CF5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 w:rsidRPr="00707449">
              <w:rPr>
                <w:rFonts w:cstheme="minorHAnsi"/>
                <w:lang w:val="en-GB"/>
              </w:rPr>
              <w:t>Isolate from healthy skin</w:t>
            </w:r>
          </w:p>
        </w:tc>
        <w:tc>
          <w:tcPr>
            <w:tcW w:w="3112" w:type="dxa"/>
          </w:tcPr>
          <w:p w14:paraId="312ED45B" w14:textId="102FFD44" w:rsidR="00C54CF5" w:rsidRDefault="00C54CF5" w:rsidP="00C54CF5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here</w:t>
            </w:r>
          </w:p>
        </w:tc>
      </w:tr>
      <w:tr w:rsidR="00C54CF5" w:rsidRPr="00707449" w14:paraId="64116D58" w14:textId="77777777" w:rsidTr="009570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12618327" w14:textId="237306CD" w:rsidR="00C54CF5" w:rsidRPr="009570E6" w:rsidRDefault="00C54CF5" w:rsidP="00C54CF5">
            <w:pPr>
              <w:spacing w:line="276" w:lineRule="auto"/>
              <w:rPr>
                <w:i/>
                <w:iCs/>
                <w:lang w:val="en-US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hominis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</w:t>
            </w:r>
            <w:r>
              <w:rPr>
                <w:rFonts w:cstheme="minorHAnsi"/>
                <w:b w:val="0"/>
                <w:bCs w:val="0"/>
                <w:lang w:val="en-GB"/>
              </w:rPr>
              <w:t>DSM20328</w:t>
            </w:r>
          </w:p>
        </w:tc>
        <w:tc>
          <w:tcPr>
            <w:tcW w:w="2693" w:type="dxa"/>
          </w:tcPr>
          <w:p w14:paraId="41F12411" w14:textId="3E2416DF" w:rsidR="00C54CF5" w:rsidRDefault="00C54CF5" w:rsidP="00C54CF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proofErr w:type="gramStart"/>
            <w:r w:rsidRPr="00C54CF5">
              <w:rPr>
                <w:rFonts w:cstheme="minorHAnsi"/>
              </w:rPr>
              <w:t>human</w:t>
            </w:r>
            <w:proofErr w:type="gramEnd"/>
            <w:r w:rsidRPr="00C54CF5">
              <w:rPr>
                <w:rFonts w:cstheme="minorHAnsi"/>
              </w:rPr>
              <w:t xml:space="preserve"> skin</w:t>
            </w:r>
          </w:p>
        </w:tc>
        <w:tc>
          <w:tcPr>
            <w:tcW w:w="3112" w:type="dxa"/>
          </w:tcPr>
          <w:p w14:paraId="5B018328" w14:textId="730AC610" w:rsidR="00C54CF5" w:rsidRDefault="00C54CF5" w:rsidP="00C54CF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DSMZ collection</w:t>
            </w:r>
          </w:p>
        </w:tc>
      </w:tr>
      <w:tr w:rsidR="00C54CF5" w:rsidRPr="00707449" w14:paraId="0AF19E7B" w14:textId="77777777" w:rsidTr="009570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6EC2FA05" w14:textId="155D1235" w:rsidR="00C54CF5" w:rsidRPr="009570E6" w:rsidRDefault="00C54CF5" w:rsidP="00C54CF5">
            <w:pPr>
              <w:spacing w:line="276" w:lineRule="auto"/>
              <w:rPr>
                <w:i/>
                <w:iCs/>
                <w:lang w:val="en-US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hominis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</w:t>
            </w:r>
            <w:r>
              <w:rPr>
                <w:rFonts w:cstheme="minorHAnsi"/>
                <w:b w:val="0"/>
                <w:bCs w:val="0"/>
                <w:lang w:val="en-GB"/>
              </w:rPr>
              <w:t>DSM20239</w:t>
            </w:r>
          </w:p>
        </w:tc>
        <w:tc>
          <w:tcPr>
            <w:tcW w:w="2693" w:type="dxa"/>
          </w:tcPr>
          <w:p w14:paraId="48FE8521" w14:textId="5FFCAD1B" w:rsidR="00C54CF5" w:rsidRDefault="00C54CF5" w:rsidP="00C54CF5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proofErr w:type="gramStart"/>
            <w:r w:rsidRPr="00C54CF5">
              <w:rPr>
                <w:rFonts w:cstheme="minorHAnsi"/>
              </w:rPr>
              <w:t>human</w:t>
            </w:r>
            <w:proofErr w:type="gramEnd"/>
            <w:r w:rsidRPr="00C54CF5">
              <w:rPr>
                <w:rFonts w:cstheme="minorHAnsi"/>
              </w:rPr>
              <w:t xml:space="preserve"> skin</w:t>
            </w:r>
          </w:p>
        </w:tc>
        <w:tc>
          <w:tcPr>
            <w:tcW w:w="3112" w:type="dxa"/>
          </w:tcPr>
          <w:p w14:paraId="674631CE" w14:textId="105C35AA" w:rsidR="00C54CF5" w:rsidRDefault="00C54CF5" w:rsidP="00C54CF5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DSMZ collection</w:t>
            </w:r>
          </w:p>
        </w:tc>
      </w:tr>
      <w:tr w:rsidR="00C54CF5" w:rsidRPr="00707449" w14:paraId="5EE3A372" w14:textId="77777777" w:rsidTr="009570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695F7DE5" w14:textId="063855C1" w:rsidR="00C54CF5" w:rsidRPr="009570E6" w:rsidRDefault="00C54CF5" w:rsidP="00C54CF5">
            <w:pPr>
              <w:spacing w:line="276" w:lineRule="auto"/>
              <w:rPr>
                <w:i/>
                <w:iCs/>
                <w:lang w:val="en-US"/>
              </w:rPr>
            </w:pPr>
            <w:r w:rsidRPr="00707449">
              <w:rPr>
                <w:rFonts w:cstheme="minorHAnsi"/>
                <w:b w:val="0"/>
                <w:bCs w:val="0"/>
                <w:i/>
                <w:iCs/>
                <w:lang w:val="en-GB"/>
              </w:rPr>
              <w:t>Staphylococcus hominis</w:t>
            </w:r>
            <w:r w:rsidRPr="00707449">
              <w:rPr>
                <w:rFonts w:cstheme="minorHAnsi"/>
                <w:b w:val="0"/>
                <w:bCs w:val="0"/>
                <w:lang w:val="en-GB"/>
              </w:rPr>
              <w:t xml:space="preserve"> </w:t>
            </w:r>
            <w:r>
              <w:rPr>
                <w:rFonts w:cstheme="minorHAnsi"/>
                <w:b w:val="0"/>
                <w:bCs w:val="0"/>
                <w:lang w:val="en-GB"/>
              </w:rPr>
              <w:t>DSM20330</w:t>
            </w:r>
          </w:p>
        </w:tc>
        <w:tc>
          <w:tcPr>
            <w:tcW w:w="2693" w:type="dxa"/>
          </w:tcPr>
          <w:p w14:paraId="0F6DA9C3" w14:textId="714D6F4C" w:rsidR="00C54CF5" w:rsidRDefault="00C54CF5" w:rsidP="00C54CF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proofErr w:type="gramStart"/>
            <w:r w:rsidRPr="00C54CF5">
              <w:rPr>
                <w:rFonts w:cstheme="minorHAnsi"/>
              </w:rPr>
              <w:t>human</w:t>
            </w:r>
            <w:proofErr w:type="gramEnd"/>
            <w:r w:rsidRPr="00C54CF5">
              <w:rPr>
                <w:rFonts w:cstheme="minorHAnsi"/>
              </w:rPr>
              <w:t xml:space="preserve"> skin</w:t>
            </w:r>
          </w:p>
        </w:tc>
        <w:tc>
          <w:tcPr>
            <w:tcW w:w="3112" w:type="dxa"/>
          </w:tcPr>
          <w:p w14:paraId="7D166312" w14:textId="3C518552" w:rsidR="00C54CF5" w:rsidRDefault="00C54CF5" w:rsidP="00C54CF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val="en-GB"/>
              </w:rPr>
            </w:pPr>
            <w:r>
              <w:rPr>
                <w:rFonts w:cstheme="minorHAnsi"/>
                <w:lang w:val="en-GB"/>
              </w:rPr>
              <w:t>DSMZ collection</w:t>
            </w:r>
          </w:p>
        </w:tc>
      </w:tr>
    </w:tbl>
    <w:p w14:paraId="5C1C6C8B" w14:textId="77777777" w:rsidR="00404FD1" w:rsidRDefault="00404FD1" w:rsidP="007146EF">
      <w:pPr>
        <w:rPr>
          <w:noProof/>
        </w:rPr>
      </w:pPr>
    </w:p>
    <w:p w14:paraId="4F091100" w14:textId="1C13C756" w:rsidR="00204DC7" w:rsidRDefault="00204DC7" w:rsidP="007146EF">
      <w:pPr>
        <w:rPr>
          <w:noProof/>
        </w:rPr>
      </w:pPr>
    </w:p>
    <w:p w14:paraId="4805F353" w14:textId="77777777" w:rsidR="00204DC7" w:rsidRDefault="00204DC7" w:rsidP="007146EF">
      <w:pPr>
        <w:rPr>
          <w:noProof/>
        </w:rPr>
      </w:pPr>
    </w:p>
    <w:p w14:paraId="28B81694" w14:textId="6B2EDA8C" w:rsidR="00204DC7" w:rsidRPr="00707449" w:rsidRDefault="00204DC7" w:rsidP="00204DC7">
      <w:pPr>
        <w:rPr>
          <w:rFonts w:cstheme="minorHAnsi"/>
          <w:b/>
          <w:bCs/>
          <w:color w:val="000000" w:themeColor="text1"/>
          <w:lang w:val="en-US"/>
        </w:rPr>
      </w:pPr>
      <w:r w:rsidRPr="00707449">
        <w:rPr>
          <w:rFonts w:cstheme="minorHAnsi"/>
          <w:b/>
          <w:bCs/>
          <w:color w:val="000000" w:themeColor="text1"/>
          <w:lang w:val="en-US"/>
        </w:rPr>
        <w:t>Table S2</w:t>
      </w:r>
      <w:r>
        <w:rPr>
          <w:rFonts w:cstheme="minorHAnsi"/>
          <w:b/>
          <w:bCs/>
          <w:color w:val="000000" w:themeColor="text1"/>
          <w:lang w:val="en-US"/>
        </w:rPr>
        <w:t>: PCR-p</w:t>
      </w:r>
      <w:r w:rsidRPr="00707449">
        <w:rPr>
          <w:rFonts w:cstheme="minorHAnsi"/>
          <w:b/>
          <w:bCs/>
          <w:color w:val="000000" w:themeColor="text1"/>
          <w:lang w:val="en-US"/>
        </w:rPr>
        <w:t>rimers used</w:t>
      </w:r>
      <w:r>
        <w:rPr>
          <w:rFonts w:cstheme="minorHAnsi"/>
          <w:b/>
          <w:bCs/>
          <w:color w:val="000000" w:themeColor="text1"/>
          <w:lang w:val="en-US"/>
        </w:rPr>
        <w:t xml:space="preserve"> in this study</w:t>
      </w:r>
      <w:r w:rsidRPr="00707449">
        <w:rPr>
          <w:rFonts w:cstheme="minorHAnsi"/>
          <w:b/>
          <w:bCs/>
          <w:color w:val="000000" w:themeColor="text1"/>
          <w:lang w:val="en-US"/>
        </w:rPr>
        <w:t>.</w:t>
      </w:r>
    </w:p>
    <w:p w14:paraId="3946F39F" w14:textId="77777777" w:rsidR="00204DC7" w:rsidRPr="00707449" w:rsidRDefault="00204DC7" w:rsidP="00204DC7">
      <w:pPr>
        <w:rPr>
          <w:rFonts w:cstheme="minorHAnsi"/>
          <w:b/>
          <w:bCs/>
          <w:color w:val="000000" w:themeColor="text1"/>
          <w:lang w:val="en-US"/>
        </w:rPr>
      </w:pPr>
    </w:p>
    <w:tbl>
      <w:tblPr>
        <w:tblStyle w:val="GridTable4-Accent3"/>
        <w:tblW w:w="9298" w:type="dxa"/>
        <w:tblLook w:val="04A0" w:firstRow="1" w:lastRow="0" w:firstColumn="1" w:lastColumn="0" w:noHBand="0" w:noVBand="1"/>
      </w:tblPr>
      <w:tblGrid>
        <w:gridCol w:w="4178"/>
        <w:gridCol w:w="5120"/>
      </w:tblGrid>
      <w:tr w:rsidR="00204DC7" w:rsidRPr="00707449" w14:paraId="3C273F0A" w14:textId="77777777" w:rsidTr="00804B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71FCFC04" w14:textId="77777777" w:rsidR="00204DC7" w:rsidRPr="00204DC7" w:rsidRDefault="00204DC7" w:rsidP="00804BA9">
            <w:pPr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</w:pPr>
            <w:r w:rsidRPr="00204DC7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 xml:space="preserve">Target </w:t>
            </w:r>
          </w:p>
        </w:tc>
        <w:tc>
          <w:tcPr>
            <w:tcW w:w="0" w:type="auto"/>
          </w:tcPr>
          <w:p w14:paraId="115D1CD1" w14:textId="3D37DE01" w:rsidR="00204DC7" w:rsidRPr="00204DC7" w:rsidRDefault="00204DC7" w:rsidP="00804BA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</w:pPr>
            <w:r w:rsidRPr="00204DC7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>sequence (5’-3’)</w:t>
            </w:r>
          </w:p>
        </w:tc>
      </w:tr>
      <w:tr w:rsidR="00204DC7" w:rsidRPr="00707449" w14:paraId="05AFAF85" w14:textId="77777777" w:rsidTr="00804B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48AA368D" w14:textId="77777777" w:rsidR="00204DC7" w:rsidRPr="00707449" w:rsidRDefault="00204DC7" w:rsidP="00804BA9">
            <w:pPr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</w:pPr>
            <w:r w:rsidRPr="00707449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 xml:space="preserve">16S rRNA (V1V3 forward) </w:t>
            </w:r>
          </w:p>
        </w:tc>
        <w:tc>
          <w:tcPr>
            <w:tcW w:w="0" w:type="auto"/>
          </w:tcPr>
          <w:p w14:paraId="44FBA9D8" w14:textId="77777777" w:rsidR="00204DC7" w:rsidRPr="00707449" w:rsidRDefault="00204DC7" w:rsidP="00804B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bCs/>
                <w:color w:val="000000" w:themeColor="text1"/>
                <w:sz w:val="21"/>
                <w:szCs w:val="21"/>
                <w:lang w:val="en-US"/>
              </w:rPr>
            </w:pPr>
            <w:r w:rsidRPr="002B57FF">
              <w:rPr>
                <w:color w:val="000000" w:themeColor="text1"/>
                <w:sz w:val="22"/>
                <w:szCs w:val="22"/>
                <w:lang w:val="en-US"/>
              </w:rPr>
              <w:t>AGAGTTTGATCCTGGCTCAG</w:t>
            </w:r>
          </w:p>
        </w:tc>
      </w:tr>
      <w:tr w:rsidR="00204DC7" w:rsidRPr="00707449" w14:paraId="230E276B" w14:textId="77777777" w:rsidTr="00804BA9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3FED31F2" w14:textId="77777777" w:rsidR="00204DC7" w:rsidRPr="00707449" w:rsidRDefault="00204DC7" w:rsidP="00804BA9">
            <w:pPr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</w:pPr>
            <w:r w:rsidRPr="00707449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>16S rRNA (V1V3 reverse)</w:t>
            </w:r>
          </w:p>
        </w:tc>
        <w:tc>
          <w:tcPr>
            <w:tcW w:w="0" w:type="auto"/>
          </w:tcPr>
          <w:p w14:paraId="09A1E656" w14:textId="77777777" w:rsidR="00204DC7" w:rsidRPr="00707449" w:rsidRDefault="00204DC7" w:rsidP="00804B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bCs/>
                <w:color w:val="000000" w:themeColor="text1"/>
                <w:sz w:val="21"/>
                <w:szCs w:val="21"/>
                <w:lang w:val="en-US"/>
              </w:rPr>
            </w:pPr>
            <w:r w:rsidRPr="002B57FF">
              <w:rPr>
                <w:color w:val="000000" w:themeColor="text1"/>
                <w:sz w:val="22"/>
                <w:szCs w:val="22"/>
                <w:lang w:val="en-US"/>
              </w:rPr>
              <w:t>ATYACCGCGGCTGCTGGCA</w:t>
            </w:r>
          </w:p>
        </w:tc>
      </w:tr>
      <w:tr w:rsidR="00204DC7" w:rsidRPr="00707449" w14:paraId="6C86FA91" w14:textId="77777777" w:rsidTr="00804B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710AF3DB" w14:textId="77777777" w:rsidR="00204DC7" w:rsidRPr="00707449" w:rsidRDefault="00204DC7" w:rsidP="00804BA9">
            <w:pPr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</w:pPr>
            <w:r w:rsidRPr="00177D08">
              <w:rPr>
                <w:rFonts w:cstheme="minorHAnsi"/>
                <w:i/>
                <w:iCs/>
                <w:color w:val="000000" w:themeColor="text1"/>
                <w:sz w:val="21"/>
                <w:szCs w:val="21"/>
                <w:lang w:val="en-US"/>
              </w:rPr>
              <w:t>C. acnes</w:t>
            </w:r>
            <w:r w:rsidRPr="00707449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 xml:space="preserve"> (SLST forward) </w:t>
            </w:r>
          </w:p>
        </w:tc>
        <w:tc>
          <w:tcPr>
            <w:tcW w:w="0" w:type="auto"/>
          </w:tcPr>
          <w:p w14:paraId="4C3A1D68" w14:textId="77777777" w:rsidR="00204DC7" w:rsidRPr="00707449" w:rsidRDefault="00204DC7" w:rsidP="00804B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bCs/>
                <w:color w:val="000000" w:themeColor="text1"/>
                <w:sz w:val="21"/>
                <w:szCs w:val="21"/>
                <w:lang w:val="en-US"/>
              </w:rPr>
            </w:pPr>
            <w:r w:rsidRPr="002B57FF">
              <w:rPr>
                <w:color w:val="000000" w:themeColor="text1"/>
                <w:sz w:val="22"/>
                <w:szCs w:val="22"/>
                <w:lang w:val="en-US"/>
              </w:rPr>
              <w:t>CGCCATCAAGGCACCAACAA</w:t>
            </w:r>
          </w:p>
        </w:tc>
      </w:tr>
      <w:tr w:rsidR="00204DC7" w:rsidRPr="00707449" w14:paraId="1BD973FB" w14:textId="77777777" w:rsidTr="00804BA9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11477A13" w14:textId="77777777" w:rsidR="00204DC7" w:rsidRPr="00707449" w:rsidRDefault="00204DC7" w:rsidP="00804BA9">
            <w:pPr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</w:pPr>
            <w:r w:rsidRPr="00177D08">
              <w:rPr>
                <w:rFonts w:cstheme="minorHAnsi"/>
                <w:i/>
                <w:iCs/>
                <w:color w:val="000000" w:themeColor="text1"/>
                <w:sz w:val="21"/>
                <w:szCs w:val="21"/>
                <w:lang w:val="en-US"/>
              </w:rPr>
              <w:t>C. acnes</w:t>
            </w:r>
            <w:r w:rsidRPr="00707449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 xml:space="preserve"> (SLST revers</w:t>
            </w:r>
            <w:r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>e</w:t>
            </w:r>
            <w:r w:rsidRPr="00707449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 xml:space="preserve">) </w:t>
            </w:r>
          </w:p>
        </w:tc>
        <w:tc>
          <w:tcPr>
            <w:tcW w:w="0" w:type="auto"/>
          </w:tcPr>
          <w:p w14:paraId="7E22E5DE" w14:textId="77777777" w:rsidR="00204DC7" w:rsidRPr="00707449" w:rsidRDefault="00204DC7" w:rsidP="00804BA9">
            <w:pPr>
              <w:pStyle w:val="Defaul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bCs/>
                <w:color w:val="000000" w:themeColor="text1"/>
                <w:sz w:val="21"/>
                <w:szCs w:val="21"/>
                <w:lang w:val="en-US"/>
              </w:rPr>
            </w:pPr>
            <w:r w:rsidRPr="002B57FF">
              <w:rPr>
                <w:color w:val="000000" w:themeColor="text1"/>
                <w:sz w:val="22"/>
                <w:szCs w:val="22"/>
                <w:lang w:val="en-US"/>
              </w:rPr>
              <w:t>ATATCGGCCCGTATTTGGGC</w:t>
            </w:r>
          </w:p>
        </w:tc>
      </w:tr>
      <w:tr w:rsidR="00204DC7" w:rsidRPr="00707449" w14:paraId="2A45D793" w14:textId="77777777" w:rsidTr="00804B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00432141" w14:textId="4E20CF9B" w:rsidR="00204DC7" w:rsidRPr="00707449" w:rsidRDefault="00204DC7" w:rsidP="00804BA9">
            <w:pPr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>s</w:t>
            </w:r>
            <w:r w:rsidRPr="00707449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 xml:space="preserve">taphylococci (tuf2 forward) </w:t>
            </w:r>
          </w:p>
        </w:tc>
        <w:tc>
          <w:tcPr>
            <w:tcW w:w="0" w:type="auto"/>
          </w:tcPr>
          <w:p w14:paraId="2A5F6F84" w14:textId="77777777" w:rsidR="00204DC7" w:rsidRPr="00707449" w:rsidRDefault="00204DC7" w:rsidP="00804B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bCs/>
                <w:color w:val="000000" w:themeColor="text1"/>
                <w:sz w:val="21"/>
                <w:szCs w:val="21"/>
                <w:lang w:val="en-US"/>
              </w:rPr>
            </w:pPr>
            <w:r w:rsidRPr="002B57FF">
              <w:rPr>
                <w:color w:val="000000" w:themeColor="text1"/>
                <w:sz w:val="22"/>
                <w:szCs w:val="22"/>
                <w:lang w:val="en-US"/>
              </w:rPr>
              <w:t>ACAGGCCGTGTTGAACGTG</w:t>
            </w:r>
            <w:r w:rsidRPr="00707449">
              <w:rPr>
                <w:rFonts w:cstheme="minorHAnsi"/>
                <w:b/>
                <w:bCs/>
                <w:color w:val="000000" w:themeColor="text1"/>
                <w:sz w:val="21"/>
                <w:szCs w:val="21"/>
                <w:lang w:val="en-US"/>
              </w:rPr>
              <w:t xml:space="preserve"> </w:t>
            </w:r>
          </w:p>
        </w:tc>
      </w:tr>
      <w:tr w:rsidR="00204DC7" w:rsidRPr="00707449" w14:paraId="46A7D77E" w14:textId="77777777" w:rsidTr="00804BA9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546BE23E" w14:textId="54C0E2B5" w:rsidR="00204DC7" w:rsidRPr="00707449" w:rsidRDefault="00204DC7" w:rsidP="00804BA9">
            <w:pPr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>s</w:t>
            </w:r>
            <w:r w:rsidRPr="00707449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>taphylococci (tuf2 reverse)</w:t>
            </w:r>
          </w:p>
        </w:tc>
        <w:tc>
          <w:tcPr>
            <w:tcW w:w="0" w:type="auto"/>
          </w:tcPr>
          <w:p w14:paraId="49D33512" w14:textId="77777777" w:rsidR="00204DC7" w:rsidRPr="00707449" w:rsidRDefault="00204DC7" w:rsidP="00804B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bCs/>
                <w:color w:val="000000" w:themeColor="text1"/>
                <w:sz w:val="21"/>
                <w:szCs w:val="21"/>
                <w:lang w:val="en-US"/>
              </w:rPr>
            </w:pPr>
            <w:r w:rsidRPr="002B57FF">
              <w:rPr>
                <w:color w:val="000000" w:themeColor="text1"/>
                <w:sz w:val="22"/>
                <w:szCs w:val="22"/>
                <w:lang w:val="en-US"/>
              </w:rPr>
              <w:t>ACAGTACGTCCACCTTCACG</w:t>
            </w:r>
            <w:r w:rsidRPr="00707449">
              <w:rPr>
                <w:rFonts w:cstheme="minorHAnsi"/>
                <w:b/>
                <w:bCs/>
                <w:color w:val="000000" w:themeColor="text1"/>
                <w:sz w:val="21"/>
                <w:szCs w:val="21"/>
                <w:lang w:val="en-US"/>
              </w:rPr>
              <w:t xml:space="preserve"> </w:t>
            </w:r>
          </w:p>
        </w:tc>
      </w:tr>
      <w:tr w:rsidR="00204DC7" w:rsidRPr="00707449" w14:paraId="601951DE" w14:textId="77777777" w:rsidTr="00804B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3002E274" w14:textId="77777777" w:rsidR="00204DC7" w:rsidRPr="00707449" w:rsidRDefault="00204DC7" w:rsidP="00804BA9">
            <w:pPr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</w:pPr>
            <w:r w:rsidRPr="00F00209">
              <w:rPr>
                <w:rFonts w:cstheme="minorHAnsi"/>
                <w:i/>
                <w:iCs/>
                <w:color w:val="000000" w:themeColor="text1"/>
                <w:sz w:val="21"/>
                <w:szCs w:val="21"/>
                <w:lang w:val="en-US"/>
              </w:rPr>
              <w:t>S. epidermidis</w:t>
            </w:r>
            <w:r w:rsidRPr="00707449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 xml:space="preserve"> 2C-5 (forward)</w:t>
            </w:r>
          </w:p>
        </w:tc>
        <w:tc>
          <w:tcPr>
            <w:tcW w:w="0" w:type="auto"/>
          </w:tcPr>
          <w:p w14:paraId="79B64245" w14:textId="77777777" w:rsidR="00204DC7" w:rsidRPr="00707449" w:rsidRDefault="00204DC7" w:rsidP="00804B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bCs/>
                <w:color w:val="000000" w:themeColor="text1"/>
                <w:sz w:val="21"/>
                <w:szCs w:val="21"/>
                <w:lang w:val="en-US"/>
              </w:rPr>
            </w:pPr>
            <w:r w:rsidRPr="00707449">
              <w:rPr>
                <w:rFonts w:cstheme="minorHAnsi"/>
                <w:color w:val="000000" w:themeColor="text1"/>
                <w:sz w:val="21"/>
                <w:szCs w:val="21"/>
              </w:rPr>
              <w:t>ACATGGTTAGTAGGCTCAGGAGA</w:t>
            </w:r>
          </w:p>
        </w:tc>
      </w:tr>
      <w:tr w:rsidR="00204DC7" w:rsidRPr="00707449" w14:paraId="3EB1A576" w14:textId="77777777" w:rsidTr="00804BA9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466694C7" w14:textId="77777777" w:rsidR="00204DC7" w:rsidRPr="00707449" w:rsidRDefault="00204DC7" w:rsidP="00804BA9">
            <w:pPr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</w:pPr>
            <w:r w:rsidRPr="00F00209">
              <w:rPr>
                <w:rFonts w:cstheme="minorHAnsi"/>
                <w:i/>
                <w:iCs/>
                <w:color w:val="000000" w:themeColor="text1"/>
                <w:sz w:val="21"/>
                <w:szCs w:val="21"/>
                <w:lang w:val="en-US"/>
              </w:rPr>
              <w:t>S. epidermidis</w:t>
            </w:r>
            <w:r w:rsidRPr="00707449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 xml:space="preserve"> 2C-5 (reverse)</w:t>
            </w:r>
          </w:p>
        </w:tc>
        <w:tc>
          <w:tcPr>
            <w:tcW w:w="0" w:type="auto"/>
          </w:tcPr>
          <w:p w14:paraId="68667C0B" w14:textId="77777777" w:rsidR="00204DC7" w:rsidRPr="00707449" w:rsidRDefault="00204DC7" w:rsidP="00804B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color w:val="000000" w:themeColor="text1"/>
                <w:sz w:val="21"/>
                <w:szCs w:val="21"/>
              </w:rPr>
            </w:pPr>
            <w:r w:rsidRPr="00707449">
              <w:rPr>
                <w:rFonts w:cstheme="minorHAnsi"/>
                <w:color w:val="000000" w:themeColor="text1"/>
                <w:sz w:val="21"/>
                <w:szCs w:val="21"/>
              </w:rPr>
              <w:t>CCACAACTTTTCATGTCACACCA</w:t>
            </w:r>
          </w:p>
        </w:tc>
      </w:tr>
      <w:tr w:rsidR="00204DC7" w:rsidRPr="00707449" w14:paraId="76394C1F" w14:textId="77777777" w:rsidTr="00804B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4025762F" w14:textId="0F55D293" w:rsidR="00204DC7" w:rsidRPr="00707449" w:rsidRDefault="00204DC7" w:rsidP="00804BA9">
            <w:pPr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</w:pPr>
            <w:r w:rsidRPr="00F00209">
              <w:rPr>
                <w:rFonts w:cstheme="minorHAnsi"/>
                <w:i/>
                <w:iCs/>
                <w:color w:val="000000" w:themeColor="text1"/>
                <w:sz w:val="21"/>
                <w:szCs w:val="21"/>
                <w:lang w:val="en-US"/>
              </w:rPr>
              <w:t>S. hominis</w:t>
            </w:r>
            <w:r w:rsidRPr="00707449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 xml:space="preserve"> H2</w:t>
            </w:r>
            <w:r w:rsidR="00970243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>-</w:t>
            </w:r>
            <w:r w:rsidRPr="00707449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 xml:space="preserve">S92 (forward) </w:t>
            </w:r>
          </w:p>
        </w:tc>
        <w:tc>
          <w:tcPr>
            <w:tcW w:w="0" w:type="auto"/>
          </w:tcPr>
          <w:p w14:paraId="7833CC80" w14:textId="77777777" w:rsidR="00204DC7" w:rsidRPr="00707449" w:rsidRDefault="00204DC7" w:rsidP="00804B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bCs/>
                <w:color w:val="000000" w:themeColor="text1"/>
                <w:sz w:val="21"/>
                <w:szCs w:val="21"/>
                <w:lang w:val="en-US"/>
              </w:rPr>
            </w:pPr>
            <w:r w:rsidRPr="00707449">
              <w:rPr>
                <w:rFonts w:cstheme="minorHAnsi"/>
                <w:color w:val="000000" w:themeColor="text1"/>
                <w:sz w:val="21"/>
                <w:szCs w:val="21"/>
              </w:rPr>
              <w:t>ATGGAATTTGGAGCAATTAGGC</w:t>
            </w:r>
          </w:p>
        </w:tc>
      </w:tr>
      <w:tr w:rsidR="00204DC7" w:rsidRPr="00707449" w14:paraId="053DF8A0" w14:textId="77777777" w:rsidTr="00804BA9">
        <w:trPr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0F2A4AC2" w14:textId="3318FA4F" w:rsidR="00204DC7" w:rsidRPr="00707449" w:rsidRDefault="00204DC7" w:rsidP="00804BA9">
            <w:pPr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</w:pPr>
            <w:r w:rsidRPr="00F00209">
              <w:rPr>
                <w:rFonts w:cstheme="minorHAnsi"/>
                <w:i/>
                <w:iCs/>
                <w:color w:val="000000" w:themeColor="text1"/>
                <w:sz w:val="21"/>
                <w:szCs w:val="21"/>
                <w:lang w:val="en-US"/>
              </w:rPr>
              <w:t>S. hominis</w:t>
            </w:r>
            <w:r w:rsidRPr="00707449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 xml:space="preserve"> H2</w:t>
            </w:r>
            <w:r w:rsidR="00970243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>-</w:t>
            </w:r>
            <w:r w:rsidRPr="00707449">
              <w:rPr>
                <w:rFonts w:cstheme="minorHAnsi"/>
                <w:color w:val="000000" w:themeColor="text1"/>
                <w:sz w:val="21"/>
                <w:szCs w:val="21"/>
                <w:lang w:val="en-US"/>
              </w:rPr>
              <w:t>S92 (reverse)</w:t>
            </w:r>
          </w:p>
        </w:tc>
        <w:tc>
          <w:tcPr>
            <w:tcW w:w="0" w:type="auto"/>
          </w:tcPr>
          <w:p w14:paraId="6482B3F0" w14:textId="77777777" w:rsidR="00204DC7" w:rsidRPr="00707449" w:rsidRDefault="00204DC7" w:rsidP="00804B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color w:val="000000" w:themeColor="text1"/>
                <w:sz w:val="21"/>
                <w:szCs w:val="21"/>
              </w:rPr>
            </w:pPr>
            <w:r w:rsidRPr="00707449">
              <w:rPr>
                <w:rFonts w:cstheme="minorHAnsi"/>
                <w:color w:val="000000" w:themeColor="text1"/>
                <w:sz w:val="21"/>
                <w:szCs w:val="21"/>
              </w:rPr>
              <w:t>ACATCTTCCCAATCGAAAAGGAG</w:t>
            </w:r>
          </w:p>
        </w:tc>
      </w:tr>
    </w:tbl>
    <w:p w14:paraId="3577BDF6" w14:textId="77777777" w:rsidR="00204DC7" w:rsidRPr="00707449" w:rsidRDefault="00204DC7" w:rsidP="00204DC7">
      <w:pPr>
        <w:rPr>
          <w:rFonts w:cstheme="minorHAnsi"/>
          <w:b/>
          <w:bCs/>
          <w:lang w:val="en-US"/>
        </w:rPr>
      </w:pPr>
    </w:p>
    <w:p w14:paraId="6FCD0EA7" w14:textId="77777777" w:rsidR="00204DC7" w:rsidRDefault="00204DC7" w:rsidP="007146EF">
      <w:pPr>
        <w:rPr>
          <w:noProof/>
        </w:rPr>
      </w:pPr>
    </w:p>
    <w:p w14:paraId="31D6D9A3" w14:textId="77777777" w:rsidR="00F640B5" w:rsidRDefault="00F640B5" w:rsidP="007146EF">
      <w:pPr>
        <w:rPr>
          <w:noProof/>
        </w:rPr>
      </w:pPr>
    </w:p>
    <w:p w14:paraId="0AE5E750" w14:textId="35CF74FA" w:rsidR="00B6570C" w:rsidRPr="00D03FA8" w:rsidRDefault="00B6570C" w:rsidP="00B6570C">
      <w:pPr>
        <w:jc w:val="both"/>
        <w:rPr>
          <w:sz w:val="22"/>
          <w:szCs w:val="22"/>
          <w:lang w:val="en-GB"/>
        </w:rPr>
      </w:pPr>
      <w:r w:rsidRPr="008D3ADC">
        <w:rPr>
          <w:b/>
          <w:bCs/>
          <w:lang w:val="en-GB"/>
        </w:rPr>
        <w:lastRenderedPageBreak/>
        <w:t>Table S</w:t>
      </w:r>
      <w:r w:rsidR="007A3425">
        <w:rPr>
          <w:b/>
          <w:bCs/>
          <w:lang w:val="en-GB"/>
        </w:rPr>
        <w:t>5</w:t>
      </w:r>
      <w:r w:rsidRPr="008D3ADC">
        <w:rPr>
          <w:b/>
          <w:bCs/>
          <w:lang w:val="en-GB"/>
        </w:rPr>
        <w:t xml:space="preserve">: </w:t>
      </w:r>
      <w:r w:rsidR="008D3ADC">
        <w:rPr>
          <w:b/>
          <w:bCs/>
          <w:lang w:val="en-GB"/>
        </w:rPr>
        <w:t xml:space="preserve">Strain-specific </w:t>
      </w:r>
      <w:r w:rsidRPr="008D3ADC">
        <w:rPr>
          <w:b/>
          <w:bCs/>
          <w:lang w:val="en-GB"/>
        </w:rPr>
        <w:t xml:space="preserve">PCR detection of two staphylococcal strains topically applied on human skin. </w:t>
      </w:r>
      <w:r w:rsidRPr="008D3ADC">
        <w:rPr>
          <w:lang w:val="en-GB"/>
        </w:rPr>
        <w:t>LS, left shoulder; RS, right shoulder; N, neck. day 0</w:t>
      </w:r>
      <w:r w:rsidR="008D3ADC">
        <w:rPr>
          <w:lang w:val="en-GB"/>
        </w:rPr>
        <w:t>,</w:t>
      </w:r>
      <w:r w:rsidRPr="008D3ADC">
        <w:rPr>
          <w:lang w:val="en-GB"/>
        </w:rPr>
        <w:t xml:space="preserve"> first swab done before application of bacteria</w:t>
      </w:r>
      <w:r w:rsidR="008D3ADC">
        <w:rPr>
          <w:lang w:val="en-GB"/>
        </w:rPr>
        <w:t>;</w:t>
      </w:r>
      <w:r w:rsidRPr="008D3ADC">
        <w:rPr>
          <w:lang w:val="en-GB"/>
        </w:rPr>
        <w:t xml:space="preserve"> day 7</w:t>
      </w:r>
      <w:r w:rsidR="008D3ADC">
        <w:rPr>
          <w:lang w:val="en-GB"/>
        </w:rPr>
        <w:t>,</w:t>
      </w:r>
      <w:r w:rsidRPr="008D3ADC">
        <w:rPr>
          <w:lang w:val="en-GB"/>
        </w:rPr>
        <w:t xml:space="preserve"> swab done seven days after first application of bacteria; day 30</w:t>
      </w:r>
      <w:r w:rsidR="005F1B3A">
        <w:rPr>
          <w:lang w:val="en-GB"/>
        </w:rPr>
        <w:t>,</w:t>
      </w:r>
      <w:r w:rsidRPr="008D3ADC">
        <w:rPr>
          <w:lang w:val="en-GB"/>
        </w:rPr>
        <w:t xml:space="preserve"> swab done 30 days after first application. </w:t>
      </w:r>
      <w:r w:rsidR="003B0301">
        <w:rPr>
          <w:lang w:val="en-GB"/>
        </w:rPr>
        <w:t xml:space="preserve">To assess </w:t>
      </w:r>
      <w:r w:rsidR="001F6627">
        <w:rPr>
          <w:lang w:val="en-GB"/>
        </w:rPr>
        <w:t xml:space="preserve">PCR amplification, </w:t>
      </w:r>
      <w:r w:rsidR="001A77F7">
        <w:rPr>
          <w:lang w:val="en-GB"/>
        </w:rPr>
        <w:t>band</w:t>
      </w:r>
      <w:r w:rsidR="001F6627">
        <w:rPr>
          <w:lang w:val="en-GB"/>
        </w:rPr>
        <w:t xml:space="preserve">s </w:t>
      </w:r>
      <w:r w:rsidR="001A77F7">
        <w:rPr>
          <w:lang w:val="en-GB"/>
        </w:rPr>
        <w:t xml:space="preserve">were </w:t>
      </w:r>
      <w:r w:rsidR="001F6627">
        <w:rPr>
          <w:lang w:val="en-GB"/>
        </w:rPr>
        <w:t>visually</w:t>
      </w:r>
      <w:r w:rsidR="001A77F7">
        <w:rPr>
          <w:lang w:val="en-GB"/>
        </w:rPr>
        <w:t xml:space="preserve"> inspected in </w:t>
      </w:r>
      <w:r w:rsidR="00232741">
        <w:rPr>
          <w:lang w:val="en-GB"/>
        </w:rPr>
        <w:t>a</w:t>
      </w:r>
      <w:r w:rsidR="001A77F7">
        <w:rPr>
          <w:lang w:val="en-GB"/>
        </w:rPr>
        <w:t xml:space="preserve"> </w:t>
      </w:r>
      <w:r w:rsidR="001A77F7" w:rsidRPr="008D3ADC">
        <w:rPr>
          <w:lang w:val="en-GB"/>
        </w:rPr>
        <w:t>1% agarose gel</w:t>
      </w:r>
      <w:r w:rsidR="00232741">
        <w:rPr>
          <w:lang w:val="en-GB"/>
        </w:rPr>
        <w:t xml:space="preserve">: </w:t>
      </w:r>
      <w:r w:rsidRPr="008D3ADC">
        <w:rPr>
          <w:lang w:val="en-GB"/>
        </w:rPr>
        <w:t xml:space="preserve">-, negative (no band); </w:t>
      </w:r>
      <w:r w:rsidR="00232741">
        <w:rPr>
          <w:lang w:val="en-GB"/>
        </w:rPr>
        <w:t>(</w:t>
      </w:r>
      <w:r w:rsidRPr="008D3ADC">
        <w:rPr>
          <w:lang w:val="en-GB"/>
        </w:rPr>
        <w:t>+</w:t>
      </w:r>
      <w:r w:rsidR="00232741">
        <w:rPr>
          <w:lang w:val="en-GB"/>
        </w:rPr>
        <w:t>)</w:t>
      </w:r>
      <w:r w:rsidR="005B3659">
        <w:rPr>
          <w:lang w:val="en-GB"/>
        </w:rPr>
        <w:t>,</w:t>
      </w:r>
      <w:r w:rsidRPr="008D3ADC">
        <w:rPr>
          <w:lang w:val="en-GB"/>
        </w:rPr>
        <w:t xml:space="preserve"> </w:t>
      </w:r>
      <w:r w:rsidR="00716F96">
        <w:rPr>
          <w:lang w:val="en-GB"/>
        </w:rPr>
        <w:t xml:space="preserve">faint </w:t>
      </w:r>
      <w:r w:rsidRPr="008D3ADC">
        <w:rPr>
          <w:lang w:val="en-GB"/>
        </w:rPr>
        <w:t xml:space="preserve">band; +, </w:t>
      </w:r>
      <w:r w:rsidR="005B3659">
        <w:rPr>
          <w:lang w:val="en-GB"/>
        </w:rPr>
        <w:t>medium/</w:t>
      </w:r>
      <w:r w:rsidRPr="008D3ADC">
        <w:rPr>
          <w:lang w:val="en-GB"/>
        </w:rPr>
        <w:t>strong band</w:t>
      </w:r>
      <w:r w:rsidR="005435AF">
        <w:rPr>
          <w:lang w:val="en-GB"/>
        </w:rPr>
        <w:t xml:space="preserve"> </w:t>
      </w:r>
    </w:p>
    <w:tbl>
      <w:tblPr>
        <w:tblStyle w:val="GridTable5Dark-Accent3"/>
        <w:tblW w:w="10065" w:type="dxa"/>
        <w:tblLook w:val="04A0" w:firstRow="1" w:lastRow="0" w:firstColumn="1" w:lastColumn="0" w:noHBand="0" w:noVBand="1"/>
      </w:tblPr>
      <w:tblGrid>
        <w:gridCol w:w="1560"/>
        <w:gridCol w:w="2551"/>
        <w:gridCol w:w="1681"/>
        <w:gridCol w:w="1928"/>
        <w:gridCol w:w="2345"/>
      </w:tblGrid>
      <w:tr w:rsidR="00B6570C" w14:paraId="553F7FD7" w14:textId="77777777" w:rsidTr="00D12B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14:paraId="30E7A9DA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</w:tcPr>
          <w:p w14:paraId="426BD61B" w14:textId="77777777" w:rsidR="00B6570C" w:rsidRDefault="00B6570C" w:rsidP="00D12B7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</w:p>
        </w:tc>
        <w:tc>
          <w:tcPr>
            <w:tcW w:w="1681" w:type="dxa"/>
            <w:tcBorders>
              <w:right w:val="single" w:sz="4" w:space="0" w:color="auto"/>
            </w:tcBorders>
          </w:tcPr>
          <w:p w14:paraId="3E018F58" w14:textId="77777777" w:rsidR="00B6570C" w:rsidRDefault="00B6570C" w:rsidP="00D12B7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</w:p>
        </w:tc>
        <w:tc>
          <w:tcPr>
            <w:tcW w:w="4273" w:type="dxa"/>
            <w:gridSpan w:val="2"/>
            <w:tcBorders>
              <w:left w:val="single" w:sz="4" w:space="0" w:color="auto"/>
            </w:tcBorders>
          </w:tcPr>
          <w:p w14:paraId="5CE4EC06" w14:textId="77777777" w:rsidR="00B6570C" w:rsidRPr="007C1699" w:rsidRDefault="00B6570C" w:rsidP="00D12B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1"/>
                <w:szCs w:val="21"/>
                <w:lang w:val="en-GB"/>
              </w:rPr>
            </w:pPr>
            <w:r w:rsidRPr="00A53AA4">
              <w:rPr>
                <w:color w:val="auto"/>
                <w:sz w:val="21"/>
                <w:szCs w:val="21"/>
                <w:lang w:val="en-GB"/>
              </w:rPr>
              <w:t>P</w:t>
            </w:r>
            <w:r>
              <w:rPr>
                <w:color w:val="auto"/>
                <w:sz w:val="21"/>
                <w:szCs w:val="21"/>
                <w:lang w:val="en-GB"/>
              </w:rPr>
              <w:t>CR result</w:t>
            </w:r>
          </w:p>
        </w:tc>
      </w:tr>
      <w:tr w:rsidR="00B6570C" w14:paraId="6994C4B6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14:paraId="001836E6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  <w:r w:rsidRPr="00E45C6A">
              <w:rPr>
                <w:color w:val="auto"/>
                <w:sz w:val="20"/>
                <w:szCs w:val="20"/>
                <w:lang w:val="en-GB"/>
              </w:rPr>
              <w:t xml:space="preserve">Participant </w:t>
            </w:r>
          </w:p>
        </w:tc>
        <w:tc>
          <w:tcPr>
            <w:tcW w:w="2551" w:type="dxa"/>
          </w:tcPr>
          <w:p w14:paraId="3BFEB639" w14:textId="77777777" w:rsidR="00B6570C" w:rsidRPr="00A53AA4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  <w:szCs w:val="20"/>
                <w:lang w:val="en-GB"/>
              </w:rPr>
            </w:pPr>
            <w:r w:rsidRPr="00A53AA4">
              <w:rPr>
                <w:b/>
                <w:bCs/>
                <w:sz w:val="20"/>
                <w:szCs w:val="20"/>
                <w:lang w:val="en-GB"/>
              </w:rPr>
              <w:t>Application</w:t>
            </w:r>
          </w:p>
        </w:tc>
        <w:tc>
          <w:tcPr>
            <w:tcW w:w="1681" w:type="dxa"/>
          </w:tcPr>
          <w:p w14:paraId="35A18A0B" w14:textId="77777777" w:rsidR="00B6570C" w:rsidRPr="00A53AA4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  <w:szCs w:val="20"/>
                <w:lang w:val="en-GB"/>
              </w:rPr>
            </w:pPr>
            <w:r w:rsidRPr="00A53AA4">
              <w:rPr>
                <w:b/>
                <w:bCs/>
                <w:sz w:val="20"/>
                <w:szCs w:val="20"/>
                <w:lang w:val="en-GB"/>
              </w:rPr>
              <w:t>Swab</w:t>
            </w:r>
          </w:p>
        </w:tc>
        <w:tc>
          <w:tcPr>
            <w:tcW w:w="1928" w:type="dxa"/>
          </w:tcPr>
          <w:p w14:paraId="1139873D" w14:textId="77777777" w:rsidR="00B6570C" w:rsidRPr="00A53AA4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  <w:szCs w:val="20"/>
                <w:lang w:val="en-GB"/>
              </w:rPr>
            </w:pPr>
            <w:r w:rsidRPr="00A53AA4">
              <w:rPr>
                <w:b/>
                <w:bCs/>
                <w:i/>
                <w:iCs/>
                <w:sz w:val="20"/>
                <w:szCs w:val="20"/>
                <w:lang w:val="en-GB"/>
              </w:rPr>
              <w:t>S. hominis</w:t>
            </w:r>
            <w:r w:rsidRPr="00A53AA4">
              <w:rPr>
                <w:b/>
                <w:bCs/>
                <w:sz w:val="20"/>
                <w:szCs w:val="20"/>
                <w:lang w:val="en-GB"/>
              </w:rPr>
              <w:t xml:space="preserve"> H2-S92 </w:t>
            </w:r>
          </w:p>
        </w:tc>
        <w:tc>
          <w:tcPr>
            <w:tcW w:w="2345" w:type="dxa"/>
          </w:tcPr>
          <w:p w14:paraId="6705EE53" w14:textId="77777777" w:rsidR="00B6570C" w:rsidRPr="00A53AA4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  <w:szCs w:val="20"/>
                <w:lang w:val="en-GB"/>
              </w:rPr>
            </w:pPr>
            <w:r w:rsidRPr="00A53AA4">
              <w:rPr>
                <w:b/>
                <w:bCs/>
                <w:i/>
                <w:iCs/>
                <w:sz w:val="20"/>
                <w:szCs w:val="20"/>
                <w:lang w:val="en-GB"/>
              </w:rPr>
              <w:t>S. epidermidis</w:t>
            </w:r>
            <w:r w:rsidRPr="00A53AA4">
              <w:rPr>
                <w:b/>
                <w:bCs/>
                <w:sz w:val="20"/>
                <w:szCs w:val="20"/>
                <w:lang w:val="en-GB"/>
              </w:rPr>
              <w:t xml:space="preserve"> 2C-5</w:t>
            </w:r>
          </w:p>
        </w:tc>
      </w:tr>
      <w:tr w:rsidR="00B6570C" w14:paraId="56C0606E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 w:val="restart"/>
          </w:tcPr>
          <w:p w14:paraId="0B4B5CCD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  <w:p w14:paraId="6533E06A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  <w:p w14:paraId="12352857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  <w:r w:rsidRPr="00E45C6A">
              <w:rPr>
                <w:sz w:val="20"/>
                <w:szCs w:val="20"/>
                <w:lang w:val="en-GB"/>
              </w:rPr>
              <w:t>Participant 1</w:t>
            </w:r>
          </w:p>
        </w:tc>
        <w:tc>
          <w:tcPr>
            <w:tcW w:w="2551" w:type="dxa"/>
            <w:shd w:val="clear" w:color="auto" w:fill="B3C0F1" w:themeFill="accent1" w:themeFillTint="33"/>
          </w:tcPr>
          <w:p w14:paraId="1C593F50" w14:textId="77777777" w:rsidR="00B6570C" w:rsidRPr="007C1699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26DEB243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>
              <w:rPr>
                <w:sz w:val="22"/>
                <w:szCs w:val="22"/>
                <w:lang w:val="en-GB"/>
              </w:rPr>
              <w:t xml:space="preserve"> (LS) 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486971C8" w14:textId="77777777" w:rsidR="00B6570C" w:rsidRPr="00775499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103EDD67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76D9C9F9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2D4035A7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13570B68" w14:textId="77777777" w:rsidR="00B6570C" w:rsidRPr="007C1699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0D5D500E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4FD4D033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32440753" w14:textId="422E6B5E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2DD3B5B7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1C2658F5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062F8074" w14:textId="77777777" w:rsidR="00B6570C" w:rsidRPr="007C1699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 xml:space="preserve">S92 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675FA69F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>
              <w:rPr>
                <w:sz w:val="22"/>
                <w:szCs w:val="22"/>
                <w:lang w:val="en-GB"/>
              </w:rPr>
              <w:t xml:space="preserve"> 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5B8822B6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10A8911D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06D082E5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2DEEFF74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44CAD40A" w14:textId="77777777" w:rsidR="00B6570C" w:rsidRPr="007C1699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>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343567BD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7FD98AE8" w14:textId="6946013B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57B2F0E6" w14:textId="09D9C015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1269C9BD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083A4EC8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3FECFBFD" w14:textId="77777777" w:rsidR="00B6570C" w:rsidRPr="00A61CA4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  <w:r w:rsidRPr="00A61CA4">
              <w:rPr>
                <w:sz w:val="22"/>
                <w:szCs w:val="22"/>
                <w:lang w:val="en-GB"/>
              </w:rPr>
              <w:t xml:space="preserve"> 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018BEEA2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>
              <w:rPr>
                <w:sz w:val="22"/>
                <w:szCs w:val="22"/>
                <w:lang w:val="en-GB"/>
              </w:rPr>
              <w:t xml:space="preserve"> (</w:t>
            </w:r>
            <w:r>
              <w:rPr>
                <w:sz w:val="22"/>
                <w:szCs w:val="22"/>
                <w:lang w:val="en-GB"/>
              </w:rPr>
              <w:t>N</w:t>
            </w:r>
            <w:r w:rsidRPr="00524E47">
              <w:rPr>
                <w:sz w:val="22"/>
                <w:szCs w:val="22"/>
                <w:lang w:val="en-GB"/>
              </w:rPr>
              <w:t>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704E6888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0B0D25A4" w14:textId="2629810E" w:rsidR="00B6570C" w:rsidRDefault="00C967A3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1F64D645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7F6D243C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19140411" w14:textId="77777777" w:rsidR="00B6570C" w:rsidRPr="00A61CA4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2FECB3CD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</w:t>
            </w:r>
            <w:r>
              <w:rPr>
                <w:sz w:val="22"/>
                <w:szCs w:val="22"/>
                <w:lang w:val="en-GB"/>
              </w:rPr>
              <w:t>N</w:t>
            </w:r>
            <w:r w:rsidRPr="00524E47">
              <w:rPr>
                <w:sz w:val="22"/>
                <w:szCs w:val="22"/>
                <w:lang w:val="en-GB"/>
              </w:rPr>
              <w:t xml:space="preserve">) 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26BA9F15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6075B9C6" w14:textId="01AA8B52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33CFF18C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 w:val="restart"/>
          </w:tcPr>
          <w:p w14:paraId="7A7CD9C6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  <w:p w14:paraId="22BB706D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  <w:p w14:paraId="0BD4C3DE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  <w:p w14:paraId="7C6ACCF3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  <w:r w:rsidRPr="00E45C6A">
              <w:rPr>
                <w:sz w:val="20"/>
                <w:szCs w:val="20"/>
                <w:lang w:val="en-GB"/>
              </w:rPr>
              <w:t>Participant 2</w:t>
            </w:r>
          </w:p>
        </w:tc>
        <w:tc>
          <w:tcPr>
            <w:tcW w:w="2551" w:type="dxa"/>
            <w:shd w:val="clear" w:color="auto" w:fill="B3C0F1" w:themeFill="accent1" w:themeFillTint="33"/>
          </w:tcPr>
          <w:p w14:paraId="2845740D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0B81CE40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>
              <w:rPr>
                <w:sz w:val="22"/>
                <w:szCs w:val="22"/>
                <w:lang w:val="en-GB"/>
              </w:rPr>
              <w:t xml:space="preserve"> (LS) 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0DD21138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4EEB4C03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0CA0E34B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4B725543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7C3DB72A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66A8BF91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72C9FA82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499C4F74" w14:textId="06AF8A48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557836A9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133C7909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11FBF802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 xml:space="preserve">S92 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0A661EE0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>
              <w:rPr>
                <w:sz w:val="22"/>
                <w:szCs w:val="22"/>
                <w:lang w:val="en-GB"/>
              </w:rPr>
              <w:t xml:space="preserve"> 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0ABB290E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4922C1F9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204F2C53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7FD5DCFD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4A8BCFD1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>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70B07325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3C3E33B3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39522B2D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65959589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186430DD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56B3576A" w14:textId="77777777" w:rsidR="00B6570C" w:rsidRPr="00A61CA4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  <w:r w:rsidRPr="00A61CA4">
              <w:rPr>
                <w:sz w:val="22"/>
                <w:szCs w:val="22"/>
                <w:lang w:val="en-GB"/>
              </w:rPr>
              <w:t xml:space="preserve"> 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392D6223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>
              <w:rPr>
                <w:sz w:val="22"/>
                <w:szCs w:val="22"/>
                <w:lang w:val="en-GB"/>
              </w:rPr>
              <w:t xml:space="preserve"> (N)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1D1AB062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23ED6703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4554D798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3696927F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497ED0ED" w14:textId="77777777" w:rsidR="00B6570C" w:rsidRPr="00A61CA4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  <w:r w:rsidRPr="00A61CA4">
              <w:rPr>
                <w:sz w:val="22"/>
                <w:szCs w:val="22"/>
                <w:lang w:val="en-GB"/>
              </w:rPr>
              <w:t xml:space="preserve"> 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2121F62E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(N) 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2EEE13A3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7E740E48" w14:textId="17589632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1FFFD993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 w:val="restart"/>
          </w:tcPr>
          <w:p w14:paraId="62DFAA5F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  <w:p w14:paraId="3997FBA5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  <w:p w14:paraId="169DA975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  <w:p w14:paraId="397AB00A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  <w:r w:rsidRPr="00E45C6A">
              <w:rPr>
                <w:sz w:val="20"/>
                <w:szCs w:val="20"/>
                <w:lang w:val="en-GB"/>
              </w:rPr>
              <w:t>Participant 3</w:t>
            </w:r>
          </w:p>
        </w:tc>
        <w:tc>
          <w:tcPr>
            <w:tcW w:w="2551" w:type="dxa"/>
            <w:shd w:val="clear" w:color="auto" w:fill="B3C0F1" w:themeFill="accent1" w:themeFillTint="33"/>
          </w:tcPr>
          <w:p w14:paraId="32C054DD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178464F9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>
              <w:rPr>
                <w:sz w:val="22"/>
                <w:szCs w:val="22"/>
                <w:lang w:val="en-GB"/>
              </w:rPr>
              <w:t xml:space="preserve"> (LS) 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4D227142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3D5FD1C9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18942167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354A8FCE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087B9C8B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093137A6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403082CB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20167506" w14:textId="18EC7B2C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6685B08D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05D22511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69E4BCF0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 xml:space="preserve">S92 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07313322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0 </w:t>
            </w:r>
            <w:r w:rsidRPr="00524E47">
              <w:rPr>
                <w:sz w:val="22"/>
                <w:szCs w:val="22"/>
                <w:lang w:val="en-GB"/>
              </w:rPr>
              <w:t xml:space="preserve">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05836111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1C2F881E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402B4957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31D30044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06BE11E4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>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44C0FB7E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3A7CFC4C" w14:textId="2904B21A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67E7BC2F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25C7A174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57A96885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191B8EF6" w14:textId="77777777" w:rsidR="00B6570C" w:rsidRPr="00A61CA4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51482246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>
              <w:rPr>
                <w:sz w:val="22"/>
                <w:szCs w:val="22"/>
                <w:lang w:val="en-GB"/>
              </w:rPr>
              <w:t xml:space="preserve"> (</w:t>
            </w:r>
            <w:r>
              <w:rPr>
                <w:sz w:val="22"/>
                <w:szCs w:val="22"/>
                <w:lang w:val="en-GB"/>
              </w:rPr>
              <w:t>N</w:t>
            </w:r>
            <w:r w:rsidRPr="00524E47">
              <w:rPr>
                <w:sz w:val="22"/>
                <w:szCs w:val="22"/>
                <w:lang w:val="en-GB"/>
              </w:rPr>
              <w:t>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5757A607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58894923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129E235A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76899B88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182099AF" w14:textId="77777777" w:rsidR="00B6570C" w:rsidRPr="00A61CA4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35B489FE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</w:t>
            </w:r>
            <w:r>
              <w:rPr>
                <w:sz w:val="22"/>
                <w:szCs w:val="22"/>
                <w:lang w:val="en-GB"/>
              </w:rPr>
              <w:t>N</w:t>
            </w:r>
            <w:r w:rsidRPr="00524E47">
              <w:rPr>
                <w:sz w:val="22"/>
                <w:szCs w:val="22"/>
                <w:lang w:val="en-GB"/>
              </w:rPr>
              <w:t xml:space="preserve">) 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6A1EB0AF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366D1A7E" w14:textId="433DFB6F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16ED4E17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 w:val="restart"/>
          </w:tcPr>
          <w:p w14:paraId="57BEE36C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  <w:p w14:paraId="51279B1F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  <w:p w14:paraId="7776DBE2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  <w:p w14:paraId="25DE7553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6247AD51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  <w:r w:rsidRPr="00E45C6A">
              <w:rPr>
                <w:sz w:val="20"/>
                <w:szCs w:val="20"/>
                <w:lang w:val="en-GB"/>
              </w:rPr>
              <w:t>Participant 4</w:t>
            </w:r>
          </w:p>
          <w:p w14:paraId="72D0F728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55A6A79A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75789256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>
              <w:rPr>
                <w:sz w:val="22"/>
                <w:szCs w:val="22"/>
                <w:lang w:val="en-GB"/>
              </w:rPr>
              <w:t xml:space="preserve"> (LS) 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2D92F3D1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79A05517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12111BC0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28D99037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3D7E48E0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30BE8A60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18CF45EA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62B9EEF5" w14:textId="6A3D78C5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16E19E83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35625A0F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1925CBF7" w14:textId="77777777" w:rsidR="00B6570C" w:rsidRPr="007C1699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sz w:val="22"/>
                <w:szCs w:val="22"/>
                <w:lang w:val="en-GB"/>
              </w:rPr>
            </w:pPr>
            <w:r>
              <w:rPr>
                <w:i/>
                <w:iCs/>
                <w:sz w:val="22"/>
                <w:szCs w:val="22"/>
                <w:lang w:val="en-GB"/>
              </w:rPr>
              <w:t xml:space="preserve">S. epidermidis </w:t>
            </w:r>
            <w:r w:rsidRPr="00646C60">
              <w:rPr>
                <w:sz w:val="22"/>
                <w:szCs w:val="22"/>
                <w:lang w:val="en-GB"/>
              </w:rPr>
              <w:t>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5A0E8664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30 </w:t>
            </w:r>
            <w:r w:rsidRPr="00524E47">
              <w:rPr>
                <w:sz w:val="22"/>
                <w:szCs w:val="22"/>
                <w:lang w:val="en-GB"/>
              </w:rPr>
              <w:t>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7A4684FD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7E68D5DE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4B540E4E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688ABA9D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2D260DA0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 xml:space="preserve">S92 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27E57EE1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0 </w:t>
            </w:r>
            <w:r w:rsidRPr="00524E47">
              <w:rPr>
                <w:sz w:val="22"/>
                <w:szCs w:val="22"/>
                <w:lang w:val="en-GB"/>
              </w:rPr>
              <w:t xml:space="preserve">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2A4149B8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25B5D25D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6CF2484F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72B59BFA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3C2DB743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>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40DC5F7B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7 </w:t>
            </w:r>
            <w:r w:rsidRPr="00524E47">
              <w:rPr>
                <w:sz w:val="22"/>
                <w:szCs w:val="22"/>
                <w:lang w:val="en-GB"/>
              </w:rPr>
              <w:t xml:space="preserve">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6147B8DD" w14:textId="1A110474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178BE58E" w14:textId="19E48C2B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7FC62767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25CCE2BB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4022E64B" w14:textId="77777777" w:rsidR="00B6570C" w:rsidRPr="007C1699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>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15E9943B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</w:t>
            </w:r>
            <w:r w:rsidRPr="00524E47">
              <w:rPr>
                <w:sz w:val="22"/>
                <w:szCs w:val="22"/>
                <w:lang w:val="en-GB"/>
              </w:rPr>
              <w:t xml:space="preserve"> (RS)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3CE84BC3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36AF57C0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760A4863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6FE2A5A2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64F92492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44FCE475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0 </w:t>
            </w:r>
            <w:r w:rsidRPr="00524E47">
              <w:rPr>
                <w:sz w:val="22"/>
                <w:szCs w:val="22"/>
                <w:lang w:val="en-GB"/>
              </w:rPr>
              <w:t>(N)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34D53A2A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7325390B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7BB6D0D3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038805AA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144DFC70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0EDA1893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7 </w:t>
            </w:r>
            <w:r w:rsidRPr="00524E47">
              <w:rPr>
                <w:sz w:val="22"/>
                <w:szCs w:val="22"/>
                <w:lang w:val="en-GB"/>
              </w:rPr>
              <w:t xml:space="preserve">(N) 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5FED889B" w14:textId="4C1A5036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369E8DE8" w14:textId="6FE1FFAC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7104DC09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2F761CCC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613B988C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465815EA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</w:t>
            </w:r>
            <w:r w:rsidRPr="00524E47">
              <w:rPr>
                <w:sz w:val="22"/>
                <w:szCs w:val="22"/>
                <w:lang w:val="en-GB"/>
              </w:rPr>
              <w:t xml:space="preserve"> (N)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3C4D90CB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06B88CF9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29CCFB20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 w:val="restart"/>
          </w:tcPr>
          <w:p w14:paraId="627A2C38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  <w:p w14:paraId="03FF505E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  <w:p w14:paraId="74BAC876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  <w:p w14:paraId="3CA95E6A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4897D29D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  <w:r w:rsidRPr="00E45C6A">
              <w:rPr>
                <w:sz w:val="20"/>
                <w:szCs w:val="20"/>
                <w:lang w:val="en-GB"/>
              </w:rPr>
              <w:t>Participant 5</w:t>
            </w:r>
          </w:p>
        </w:tc>
        <w:tc>
          <w:tcPr>
            <w:tcW w:w="2551" w:type="dxa"/>
            <w:shd w:val="clear" w:color="auto" w:fill="B3C0F1" w:themeFill="accent1" w:themeFillTint="33"/>
          </w:tcPr>
          <w:p w14:paraId="03779D2B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1ED51CB7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0 </w:t>
            </w:r>
            <w:r w:rsidRPr="00524E47">
              <w:rPr>
                <w:sz w:val="22"/>
                <w:szCs w:val="22"/>
                <w:lang w:val="en-GB"/>
              </w:rPr>
              <w:t xml:space="preserve">(LS) 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70BB64C1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60153CDE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46D7F486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37CAB25F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7629C5BE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3B94050E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3892CDD1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72EE9BB2" w14:textId="6B66B51B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6EA01E95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65CC9211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740C8AC3" w14:textId="77777777" w:rsidR="00B6570C" w:rsidRPr="00646C60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i/>
                <w:iCs/>
                <w:sz w:val="22"/>
                <w:szCs w:val="22"/>
                <w:lang w:val="en-GB"/>
              </w:rPr>
              <w:t xml:space="preserve">S. epidermidis </w:t>
            </w:r>
            <w:r>
              <w:rPr>
                <w:sz w:val="22"/>
                <w:szCs w:val="22"/>
                <w:lang w:val="en-GB"/>
              </w:rPr>
              <w:t>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20344CF5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</w:t>
            </w:r>
            <w:r w:rsidRPr="00524E47">
              <w:rPr>
                <w:sz w:val="22"/>
                <w:szCs w:val="22"/>
                <w:lang w:val="en-GB"/>
              </w:rPr>
              <w:t xml:space="preserve"> 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11791F0F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6EA943EF" w14:textId="2618AE35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347027BE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0FC23697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28B4E718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 xml:space="preserve">S92 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3F124BF3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0 </w:t>
            </w:r>
            <w:r w:rsidRPr="00524E47">
              <w:rPr>
                <w:sz w:val="22"/>
                <w:szCs w:val="22"/>
                <w:lang w:val="en-GB"/>
              </w:rPr>
              <w:t xml:space="preserve">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3BF88703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486060D8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7E4337C6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4DB185BB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2E642B61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>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53E0F6E9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7 </w:t>
            </w:r>
            <w:r w:rsidRPr="00524E47">
              <w:rPr>
                <w:sz w:val="22"/>
                <w:szCs w:val="22"/>
                <w:lang w:val="en-GB"/>
              </w:rPr>
              <w:t xml:space="preserve">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786D3E34" w14:textId="77D3D2B6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11F850DF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07B4348D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73BFB30B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1C44A09D" w14:textId="77777777" w:rsidR="00B6570C" w:rsidRPr="00646C60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i/>
                <w:iCs/>
                <w:sz w:val="22"/>
                <w:szCs w:val="22"/>
                <w:lang w:val="en-GB"/>
              </w:rPr>
              <w:t xml:space="preserve">S. hominis </w:t>
            </w:r>
            <w:r>
              <w:rPr>
                <w:sz w:val="22"/>
                <w:szCs w:val="22"/>
                <w:lang w:val="en-GB"/>
              </w:rPr>
              <w:t>H2-S92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0FD26501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30 </w:t>
            </w:r>
            <w:r w:rsidRPr="00524E47">
              <w:rPr>
                <w:sz w:val="22"/>
                <w:szCs w:val="22"/>
                <w:lang w:val="en-GB"/>
              </w:rPr>
              <w:t>(RS)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15799329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740F3D6B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5AA72132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2750B04F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5D888B2F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5A5064A9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0 </w:t>
            </w:r>
            <w:r w:rsidRPr="00524E47">
              <w:rPr>
                <w:sz w:val="22"/>
                <w:szCs w:val="22"/>
                <w:lang w:val="en-GB"/>
              </w:rPr>
              <w:t>(N)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59329863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050CE483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3DDBCA81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58B1706D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2A32E9B4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7E3C6BA3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(N) 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6EFA56D4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14E204B8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3BC6FB9E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33F49187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487FB9A4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67019AFF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30 </w:t>
            </w:r>
            <w:r w:rsidRPr="00524E47">
              <w:rPr>
                <w:sz w:val="22"/>
                <w:szCs w:val="22"/>
                <w:lang w:val="en-GB"/>
              </w:rPr>
              <w:t>(N)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43A42159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0AA01EB7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4CE2B0A8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 w:val="restart"/>
          </w:tcPr>
          <w:p w14:paraId="5BAFAB85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  <w:p w14:paraId="7D540652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  <w:p w14:paraId="1B838568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  <w:p w14:paraId="1FA1A5F3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1768137A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  <w:r w:rsidRPr="00E45C6A">
              <w:rPr>
                <w:sz w:val="20"/>
                <w:szCs w:val="20"/>
                <w:lang w:val="en-GB"/>
              </w:rPr>
              <w:lastRenderedPageBreak/>
              <w:t>Participant 6</w:t>
            </w:r>
          </w:p>
        </w:tc>
        <w:tc>
          <w:tcPr>
            <w:tcW w:w="2551" w:type="dxa"/>
            <w:shd w:val="clear" w:color="auto" w:fill="B3C0F1" w:themeFill="accent1" w:themeFillTint="33"/>
          </w:tcPr>
          <w:p w14:paraId="0EBFEBA4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lastRenderedPageBreak/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73BFAE85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0 </w:t>
            </w:r>
            <w:r w:rsidRPr="00524E47">
              <w:rPr>
                <w:sz w:val="22"/>
                <w:szCs w:val="22"/>
                <w:lang w:val="en-GB"/>
              </w:rPr>
              <w:t xml:space="preserve">(LS) 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1B970A26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0C6D0197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677F67E5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2F9FFCB7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27AED099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7885486F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7 </w:t>
            </w:r>
            <w:r w:rsidRPr="00524E47">
              <w:rPr>
                <w:sz w:val="22"/>
                <w:szCs w:val="22"/>
                <w:lang w:val="en-GB"/>
              </w:rPr>
              <w:t>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2C38B5C6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16A232B1" w14:textId="14478F59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242DBF2D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1DC1B3DB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2B1D8F1C" w14:textId="77777777" w:rsidR="00B6570C" w:rsidRPr="007C1699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sz w:val="22"/>
                <w:szCs w:val="22"/>
                <w:lang w:val="en-GB"/>
              </w:rPr>
            </w:pPr>
            <w:r>
              <w:rPr>
                <w:i/>
                <w:iCs/>
                <w:sz w:val="22"/>
                <w:szCs w:val="22"/>
                <w:lang w:val="en-GB"/>
              </w:rPr>
              <w:t xml:space="preserve">S. epidermidis </w:t>
            </w:r>
            <w:r w:rsidRPr="001F02F9">
              <w:rPr>
                <w:sz w:val="22"/>
                <w:szCs w:val="22"/>
                <w:lang w:val="en-GB"/>
              </w:rPr>
              <w:t>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2807E1A4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 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51681A75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21CBD817" w14:textId="18530D4B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733F86C7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0A0BEC81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067CCB76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 xml:space="preserve">S92 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7C9622FD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0 </w:t>
            </w:r>
            <w:r w:rsidRPr="00524E47">
              <w:rPr>
                <w:sz w:val="22"/>
                <w:szCs w:val="22"/>
                <w:lang w:val="en-GB"/>
              </w:rPr>
              <w:t xml:space="preserve">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26C93BCC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1107CC91" w14:textId="57E1C8DC" w:rsidR="00B6570C" w:rsidRDefault="00670917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</w:t>
            </w:r>
            <w:r w:rsidR="00B6570C">
              <w:rPr>
                <w:lang w:val="en-GB"/>
              </w:rPr>
              <w:t>+</w:t>
            </w:r>
            <w:r>
              <w:rPr>
                <w:lang w:val="en-GB"/>
              </w:rPr>
              <w:t>)</w:t>
            </w:r>
          </w:p>
        </w:tc>
      </w:tr>
      <w:tr w:rsidR="00B6570C" w14:paraId="4B854679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672271A8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2F6F337E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>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58172D1B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0C2A57D4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4F780C86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71A8AAAC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52ED68F9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78E0EA33" w14:textId="77777777" w:rsidR="00B6570C" w:rsidRPr="007C1699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sz w:val="22"/>
                <w:szCs w:val="22"/>
                <w:lang w:val="en-GB"/>
              </w:rPr>
            </w:pPr>
            <w:r>
              <w:rPr>
                <w:i/>
                <w:iCs/>
                <w:sz w:val="22"/>
                <w:szCs w:val="22"/>
                <w:lang w:val="en-GB"/>
              </w:rPr>
              <w:t>S. hominis H2-S92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6785AD3F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 (RS)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0E543A82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505540ED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52615F25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6EA87BDF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50A50FB9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675913D5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0 </w:t>
            </w:r>
            <w:r w:rsidRPr="00524E47">
              <w:rPr>
                <w:sz w:val="22"/>
                <w:szCs w:val="22"/>
                <w:lang w:val="en-GB"/>
              </w:rPr>
              <w:t>(</w:t>
            </w:r>
            <w:r>
              <w:rPr>
                <w:sz w:val="22"/>
                <w:szCs w:val="22"/>
                <w:lang w:val="en-GB"/>
              </w:rPr>
              <w:t>N</w:t>
            </w:r>
            <w:r w:rsidRPr="00524E47">
              <w:rPr>
                <w:sz w:val="22"/>
                <w:szCs w:val="22"/>
                <w:lang w:val="en-GB"/>
              </w:rPr>
              <w:t>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5F5AB43C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35C1442E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4445006B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7C8BDE63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1CDF74E7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43947BFD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7 </w:t>
            </w:r>
            <w:r w:rsidRPr="00524E47">
              <w:rPr>
                <w:sz w:val="22"/>
                <w:szCs w:val="22"/>
                <w:lang w:val="en-GB"/>
              </w:rPr>
              <w:t>(</w:t>
            </w:r>
            <w:r>
              <w:rPr>
                <w:sz w:val="22"/>
                <w:szCs w:val="22"/>
                <w:lang w:val="en-GB"/>
              </w:rPr>
              <w:t>N</w:t>
            </w:r>
            <w:r w:rsidRPr="00524E47">
              <w:rPr>
                <w:sz w:val="22"/>
                <w:szCs w:val="22"/>
                <w:lang w:val="en-GB"/>
              </w:rPr>
              <w:t xml:space="preserve">) 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326569FC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779FB08D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3AF4E8D4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262DD1A1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46CFCF46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2D4F9CB4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 (N)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623B6AEC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1C81CF28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1257631B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 w:val="restart"/>
          </w:tcPr>
          <w:p w14:paraId="6094E8CD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4BB3EDDE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50B93EFB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6DB1FB26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  <w:r w:rsidRPr="00E45C6A">
              <w:rPr>
                <w:sz w:val="20"/>
                <w:szCs w:val="20"/>
                <w:lang w:val="en-GB"/>
              </w:rPr>
              <w:t>Participant 7</w:t>
            </w:r>
          </w:p>
        </w:tc>
        <w:tc>
          <w:tcPr>
            <w:tcW w:w="2551" w:type="dxa"/>
            <w:shd w:val="clear" w:color="auto" w:fill="B3C0F1" w:themeFill="accent1" w:themeFillTint="33"/>
          </w:tcPr>
          <w:p w14:paraId="5FFCC415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7EFB4D64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>
              <w:rPr>
                <w:sz w:val="22"/>
                <w:szCs w:val="22"/>
                <w:lang w:val="en-GB"/>
              </w:rPr>
              <w:t xml:space="preserve"> (LS) 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09D4E786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47C2AC43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549012C3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3D81B157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337D28BA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63904468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309D25A5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17B9F8F2" w14:textId="2195DE59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4BFF8FF6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362C9B2E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684A1378" w14:textId="77777777" w:rsidR="00B6570C" w:rsidRPr="00646C60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i/>
                <w:iCs/>
                <w:sz w:val="22"/>
                <w:szCs w:val="22"/>
                <w:lang w:val="en-GB"/>
              </w:rPr>
              <w:t xml:space="preserve">S. epidermidis </w:t>
            </w:r>
            <w:r>
              <w:rPr>
                <w:sz w:val="22"/>
                <w:szCs w:val="22"/>
                <w:lang w:val="en-GB"/>
              </w:rPr>
              <w:t>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7CD9C1AD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</w:t>
            </w:r>
            <w:r w:rsidRPr="00524E47">
              <w:rPr>
                <w:sz w:val="22"/>
                <w:szCs w:val="22"/>
                <w:lang w:val="en-GB"/>
              </w:rPr>
              <w:t xml:space="preserve"> 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48E7F6F1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05F96760" w14:textId="0D7FD041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5D702827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2642B227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67B93737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 xml:space="preserve">S92 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478829E6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0 </w:t>
            </w:r>
            <w:r w:rsidRPr="00524E47">
              <w:rPr>
                <w:sz w:val="22"/>
                <w:szCs w:val="22"/>
                <w:lang w:val="en-GB"/>
              </w:rPr>
              <w:t xml:space="preserve">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4DBC2C21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46F5C415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39B437A4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32C147CC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3BEC189A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>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6B78AE53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0FC492F4" w14:textId="7B6511DF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0346443B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4929C814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51C76EDD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6AF4EE6C" w14:textId="77777777" w:rsidR="00B6570C" w:rsidRPr="00646C60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i/>
                <w:iCs/>
                <w:sz w:val="22"/>
                <w:szCs w:val="22"/>
                <w:lang w:val="en-GB"/>
              </w:rPr>
              <w:t xml:space="preserve">S. hominis </w:t>
            </w:r>
            <w:r>
              <w:rPr>
                <w:sz w:val="22"/>
                <w:szCs w:val="22"/>
                <w:lang w:val="en-GB"/>
              </w:rPr>
              <w:t>H2-S92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516B92C7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</w:t>
            </w:r>
            <w:r w:rsidRPr="00524E47">
              <w:rPr>
                <w:sz w:val="22"/>
                <w:szCs w:val="22"/>
                <w:lang w:val="en-GB"/>
              </w:rPr>
              <w:t xml:space="preserve"> (RS)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26EACBB7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1895E2C8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49A88595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62ED94A9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4F6CF8BA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228ECF8A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0 </w:t>
            </w:r>
            <w:r w:rsidRPr="00524E47">
              <w:rPr>
                <w:sz w:val="22"/>
                <w:szCs w:val="22"/>
                <w:lang w:val="en-GB"/>
              </w:rPr>
              <w:t>(N)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5BBC9E0C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6E08260C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1163380B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61197C45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29C1466C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76B77187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(N) 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768B2F24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549C75E2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590365ED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2669C8C7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43483869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44A8DDE0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</w:t>
            </w:r>
            <w:r w:rsidRPr="00524E47">
              <w:rPr>
                <w:sz w:val="22"/>
                <w:szCs w:val="22"/>
                <w:lang w:val="en-GB"/>
              </w:rPr>
              <w:t xml:space="preserve"> (N)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1D54AA07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540B853D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75660F9D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 w:val="restart"/>
          </w:tcPr>
          <w:p w14:paraId="726A1D18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6BEB266A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372DA4B9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  <w:r w:rsidRPr="00E45C6A">
              <w:rPr>
                <w:sz w:val="20"/>
                <w:szCs w:val="20"/>
                <w:lang w:val="en-GB"/>
              </w:rPr>
              <w:t>Participant 8</w:t>
            </w:r>
          </w:p>
        </w:tc>
        <w:tc>
          <w:tcPr>
            <w:tcW w:w="2551" w:type="dxa"/>
            <w:shd w:val="clear" w:color="auto" w:fill="B3C0F1" w:themeFill="accent1" w:themeFillTint="33"/>
          </w:tcPr>
          <w:p w14:paraId="6D151C8E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5DF55B23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0 </w:t>
            </w:r>
            <w:r w:rsidRPr="00524E47">
              <w:rPr>
                <w:sz w:val="22"/>
                <w:szCs w:val="22"/>
                <w:lang w:val="en-GB"/>
              </w:rPr>
              <w:t xml:space="preserve">(LS) 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28B628C1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6F464230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012CEBEC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6771F4B1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19C5117B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383C53BB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7 </w:t>
            </w:r>
            <w:r w:rsidRPr="00524E47">
              <w:rPr>
                <w:sz w:val="22"/>
                <w:szCs w:val="22"/>
                <w:lang w:val="en-GB"/>
              </w:rPr>
              <w:t>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7D6501AD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26FE3466" w14:textId="0AB60A98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14E11411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33637F6C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0B1C1F0A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 xml:space="preserve">S92 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50DF8894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>
              <w:rPr>
                <w:sz w:val="22"/>
                <w:szCs w:val="22"/>
                <w:lang w:val="en-GB"/>
              </w:rPr>
              <w:t xml:space="preserve"> 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2A8771F7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292BEAF2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6A3BD9FF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19CB94F6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321E7177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>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54F3C2BD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7 </w:t>
            </w:r>
            <w:r w:rsidRPr="00524E47">
              <w:rPr>
                <w:sz w:val="22"/>
                <w:szCs w:val="22"/>
                <w:lang w:val="en-GB"/>
              </w:rPr>
              <w:t xml:space="preserve">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2682A4B4" w14:textId="243414C1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7CF55146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44E232AF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1526F750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12EA6C37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46463DA4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>
              <w:rPr>
                <w:sz w:val="22"/>
                <w:szCs w:val="22"/>
                <w:lang w:val="en-GB"/>
              </w:rPr>
              <w:t xml:space="preserve"> (</w:t>
            </w:r>
            <w:r>
              <w:rPr>
                <w:sz w:val="22"/>
                <w:szCs w:val="22"/>
                <w:lang w:val="en-GB"/>
              </w:rPr>
              <w:t>N</w:t>
            </w:r>
            <w:r w:rsidRPr="00524E47">
              <w:rPr>
                <w:sz w:val="22"/>
                <w:szCs w:val="22"/>
                <w:lang w:val="en-GB"/>
              </w:rPr>
              <w:t>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0FB7973F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1131F720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039B857F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34BF35EC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26846A1D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40E7AA09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</w:t>
            </w:r>
            <w:r>
              <w:rPr>
                <w:sz w:val="22"/>
                <w:szCs w:val="22"/>
                <w:lang w:val="en-GB"/>
              </w:rPr>
              <w:t>N</w:t>
            </w:r>
            <w:r w:rsidRPr="00524E47">
              <w:rPr>
                <w:sz w:val="22"/>
                <w:szCs w:val="22"/>
                <w:lang w:val="en-GB"/>
              </w:rPr>
              <w:t xml:space="preserve">) 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1272EA66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5D96F756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28F38519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 w:val="restart"/>
          </w:tcPr>
          <w:p w14:paraId="005D1828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0E7460CB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21B2104F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47287043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756783EB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  <w:r w:rsidRPr="00E45C6A">
              <w:rPr>
                <w:sz w:val="20"/>
                <w:szCs w:val="20"/>
                <w:lang w:val="en-GB"/>
              </w:rPr>
              <w:t>Participant 9</w:t>
            </w:r>
          </w:p>
        </w:tc>
        <w:tc>
          <w:tcPr>
            <w:tcW w:w="2551" w:type="dxa"/>
            <w:shd w:val="clear" w:color="auto" w:fill="B3C0F1" w:themeFill="accent1" w:themeFillTint="33"/>
          </w:tcPr>
          <w:p w14:paraId="1F3CB673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773018CA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>
              <w:rPr>
                <w:sz w:val="22"/>
                <w:szCs w:val="22"/>
                <w:lang w:val="en-GB"/>
              </w:rPr>
              <w:t xml:space="preserve"> (LS) 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0B33F45F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6332A512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763766A0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2145D697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0F4635C7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1389BB62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25E658E6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10ED2F2C" w14:textId="00E699C9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3DBFC9F9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4668F871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440FEBAE" w14:textId="77777777" w:rsidR="00B6570C" w:rsidRPr="00646C60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i/>
                <w:iCs/>
                <w:sz w:val="22"/>
                <w:szCs w:val="22"/>
                <w:lang w:val="en-GB"/>
              </w:rPr>
              <w:t xml:space="preserve">S. epidermidis </w:t>
            </w:r>
            <w:r>
              <w:rPr>
                <w:sz w:val="22"/>
                <w:szCs w:val="22"/>
                <w:lang w:val="en-GB"/>
              </w:rPr>
              <w:t>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31D149E1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</w:t>
            </w:r>
            <w:r w:rsidRPr="00524E47">
              <w:rPr>
                <w:sz w:val="22"/>
                <w:szCs w:val="22"/>
                <w:lang w:val="en-GB"/>
              </w:rPr>
              <w:t xml:space="preserve"> 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450C0425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7907DD40" w14:textId="713BF50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70BB2472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01B43AB0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7A3C349F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 xml:space="preserve">S92 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72BBAAED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0 </w:t>
            </w:r>
            <w:r w:rsidRPr="00524E47">
              <w:rPr>
                <w:sz w:val="22"/>
                <w:szCs w:val="22"/>
                <w:lang w:val="en-GB"/>
              </w:rPr>
              <w:t xml:space="preserve">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24993DE9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25E8D835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3294CDA8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56721649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71CDC582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>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7E1F0801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07831144" w14:textId="7D0CEE13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4A3A1DC4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13500301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11A27DA0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21BA2391" w14:textId="77777777" w:rsidR="00B6570C" w:rsidRPr="00646C60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i/>
                <w:iCs/>
                <w:sz w:val="22"/>
                <w:szCs w:val="22"/>
                <w:lang w:val="en-GB"/>
              </w:rPr>
              <w:t xml:space="preserve">S. hominis </w:t>
            </w:r>
            <w:r>
              <w:rPr>
                <w:sz w:val="22"/>
                <w:szCs w:val="22"/>
                <w:lang w:val="en-GB"/>
              </w:rPr>
              <w:t>H2-S92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7CF32D3E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</w:t>
            </w:r>
            <w:r w:rsidRPr="00524E47">
              <w:rPr>
                <w:sz w:val="22"/>
                <w:szCs w:val="22"/>
                <w:lang w:val="en-GB"/>
              </w:rPr>
              <w:t xml:space="preserve"> (RS)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181B8CE0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73F82FD5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02126422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7F900451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53029827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2593EC68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 w:rsidDel="005C1EFE">
              <w:rPr>
                <w:sz w:val="22"/>
                <w:szCs w:val="22"/>
                <w:lang w:val="en-GB"/>
              </w:rPr>
              <w:t xml:space="preserve"> </w:t>
            </w:r>
            <w:r w:rsidRPr="00524E47">
              <w:rPr>
                <w:sz w:val="22"/>
                <w:szCs w:val="22"/>
                <w:lang w:val="en-GB"/>
              </w:rPr>
              <w:t>(N)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36E11C43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7505FEF1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4BDC851D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16981424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63496DDD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13089E64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7 </w:t>
            </w:r>
            <w:r w:rsidRPr="00524E47">
              <w:rPr>
                <w:sz w:val="22"/>
                <w:szCs w:val="22"/>
                <w:lang w:val="en-GB"/>
              </w:rPr>
              <w:t xml:space="preserve">(N) 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4CB11368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404255A6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0ED37153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65EB9222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19521213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7C8C0FB5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</w:t>
            </w:r>
            <w:r w:rsidRPr="00524E47">
              <w:rPr>
                <w:sz w:val="22"/>
                <w:szCs w:val="22"/>
                <w:lang w:val="en-GB"/>
              </w:rPr>
              <w:t xml:space="preserve"> (N)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2443846C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4D3BEBD7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3449395A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 w:val="restart"/>
          </w:tcPr>
          <w:p w14:paraId="60AF24F0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3A28F656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507F1157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  <w:r w:rsidRPr="00E45C6A">
              <w:rPr>
                <w:sz w:val="20"/>
                <w:szCs w:val="20"/>
                <w:lang w:val="en-GB"/>
              </w:rPr>
              <w:t>Participant 10</w:t>
            </w:r>
          </w:p>
        </w:tc>
        <w:tc>
          <w:tcPr>
            <w:tcW w:w="2551" w:type="dxa"/>
            <w:shd w:val="clear" w:color="auto" w:fill="B3C0F1" w:themeFill="accent1" w:themeFillTint="33"/>
          </w:tcPr>
          <w:p w14:paraId="35C9171D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7E888B93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 w:rsidDel="005C1EFE">
              <w:rPr>
                <w:sz w:val="22"/>
                <w:szCs w:val="22"/>
                <w:lang w:val="en-GB"/>
              </w:rPr>
              <w:t xml:space="preserve"> </w:t>
            </w:r>
            <w:r w:rsidRPr="00524E47">
              <w:rPr>
                <w:sz w:val="22"/>
                <w:szCs w:val="22"/>
                <w:lang w:val="en-GB"/>
              </w:rPr>
              <w:t xml:space="preserve">(LS) 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575F70A6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03718007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2DA9D4D3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7829FCFF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7DDBB187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703681A6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7 </w:t>
            </w:r>
            <w:r w:rsidRPr="00524E47">
              <w:rPr>
                <w:sz w:val="22"/>
                <w:szCs w:val="22"/>
                <w:lang w:val="en-GB"/>
              </w:rPr>
              <w:t>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7618B603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2D0B82E8" w14:textId="17688CE8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758F2C58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6756749F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7AC4ED05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 xml:space="preserve">S92 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6FC5E348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 w:rsidDel="005C1EFE">
              <w:rPr>
                <w:sz w:val="22"/>
                <w:szCs w:val="22"/>
                <w:lang w:val="en-GB"/>
              </w:rPr>
              <w:t xml:space="preserve"> </w:t>
            </w:r>
            <w:r w:rsidRPr="00524E47">
              <w:rPr>
                <w:sz w:val="22"/>
                <w:szCs w:val="22"/>
                <w:lang w:val="en-GB"/>
              </w:rPr>
              <w:t xml:space="preserve">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15AD34C6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30CE4DE6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70DF1569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10A52A3A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2B51A918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>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76D0D622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44B3BD14" w14:textId="20F2521C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3E69834E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1FD9D4C3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39454153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30E7E173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4AC0B984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 w:rsidDel="005C1EFE">
              <w:rPr>
                <w:sz w:val="22"/>
                <w:szCs w:val="22"/>
                <w:lang w:val="en-GB"/>
              </w:rPr>
              <w:t xml:space="preserve"> </w:t>
            </w:r>
            <w:r w:rsidRPr="00524E47">
              <w:rPr>
                <w:sz w:val="22"/>
                <w:szCs w:val="22"/>
                <w:lang w:val="en-GB"/>
              </w:rPr>
              <w:t>(</w:t>
            </w:r>
            <w:r>
              <w:rPr>
                <w:sz w:val="22"/>
                <w:szCs w:val="22"/>
                <w:lang w:val="en-GB"/>
              </w:rPr>
              <w:t>N</w:t>
            </w:r>
            <w:r w:rsidRPr="00524E47">
              <w:rPr>
                <w:sz w:val="22"/>
                <w:szCs w:val="22"/>
                <w:lang w:val="en-GB"/>
              </w:rPr>
              <w:t>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5E99D465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4E75FF8E" w14:textId="5AFFDCA3" w:rsidR="00B6570C" w:rsidRDefault="00AB49E2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</w:t>
            </w:r>
            <w:r w:rsidR="00B6570C">
              <w:rPr>
                <w:lang w:val="en-GB"/>
              </w:rPr>
              <w:t>+</w:t>
            </w:r>
            <w:r>
              <w:rPr>
                <w:lang w:val="en-GB"/>
              </w:rPr>
              <w:t>)</w:t>
            </w:r>
          </w:p>
        </w:tc>
      </w:tr>
      <w:tr w:rsidR="00B6570C" w14:paraId="2E6D64FF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02C3FF15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341D6B9F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67B685EF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</w:t>
            </w:r>
            <w:r>
              <w:rPr>
                <w:sz w:val="22"/>
                <w:szCs w:val="22"/>
                <w:lang w:val="en-GB"/>
              </w:rPr>
              <w:t>N</w:t>
            </w:r>
            <w:r w:rsidRPr="00524E47">
              <w:rPr>
                <w:sz w:val="22"/>
                <w:szCs w:val="22"/>
                <w:lang w:val="en-GB"/>
              </w:rPr>
              <w:t xml:space="preserve">) 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603D0421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1FD44BD1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0A96E1A5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 w:val="restart"/>
          </w:tcPr>
          <w:p w14:paraId="35C85CD6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629E3B2E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6B5151D0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29BC8D4D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41859CD0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  <w:r w:rsidRPr="00E45C6A">
              <w:rPr>
                <w:sz w:val="20"/>
                <w:szCs w:val="20"/>
                <w:lang w:val="en-GB"/>
              </w:rPr>
              <w:t>Participant 11</w:t>
            </w:r>
          </w:p>
        </w:tc>
        <w:tc>
          <w:tcPr>
            <w:tcW w:w="2551" w:type="dxa"/>
            <w:shd w:val="clear" w:color="auto" w:fill="B3C0F1" w:themeFill="accent1" w:themeFillTint="33"/>
          </w:tcPr>
          <w:p w14:paraId="3DDDA93C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7BB23C2F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 w:rsidDel="005C1EFE">
              <w:rPr>
                <w:sz w:val="22"/>
                <w:szCs w:val="22"/>
                <w:lang w:val="en-GB"/>
              </w:rPr>
              <w:t xml:space="preserve"> </w:t>
            </w:r>
            <w:r w:rsidRPr="00524E47">
              <w:rPr>
                <w:sz w:val="22"/>
                <w:szCs w:val="22"/>
                <w:lang w:val="en-GB"/>
              </w:rPr>
              <w:t xml:space="preserve">(LS) 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7FBBCBA9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62810482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6C55AD91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595B386D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1B90A45D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16FE3371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7 </w:t>
            </w:r>
            <w:r w:rsidRPr="00524E47">
              <w:rPr>
                <w:sz w:val="22"/>
                <w:szCs w:val="22"/>
                <w:lang w:val="en-GB"/>
              </w:rPr>
              <w:t>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31083D9C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24304F0F" w14:textId="1D168FA0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4DF32FED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2DF07994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7D74FDCD" w14:textId="77777777" w:rsidR="00B6570C" w:rsidRPr="005509B0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i/>
                <w:iCs/>
                <w:sz w:val="22"/>
                <w:szCs w:val="22"/>
                <w:lang w:val="en-GB"/>
              </w:rPr>
              <w:t xml:space="preserve">S. epidermidis </w:t>
            </w:r>
            <w:r>
              <w:rPr>
                <w:sz w:val="22"/>
                <w:szCs w:val="22"/>
                <w:lang w:val="en-GB"/>
              </w:rPr>
              <w:t>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0C3995EA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</w:t>
            </w:r>
            <w:r w:rsidRPr="00524E47">
              <w:rPr>
                <w:sz w:val="22"/>
                <w:szCs w:val="22"/>
                <w:lang w:val="en-GB"/>
              </w:rPr>
              <w:t xml:space="preserve"> 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1838EFFA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5B5B059D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26EA36E3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0582736A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78925497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 xml:space="preserve">S92 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20C40FB5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 w:rsidDel="005C1EFE">
              <w:rPr>
                <w:sz w:val="22"/>
                <w:szCs w:val="22"/>
                <w:lang w:val="en-GB"/>
              </w:rPr>
              <w:t xml:space="preserve"> </w:t>
            </w:r>
            <w:r w:rsidRPr="00524E47">
              <w:rPr>
                <w:sz w:val="22"/>
                <w:szCs w:val="22"/>
                <w:lang w:val="en-GB"/>
              </w:rPr>
              <w:t xml:space="preserve">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1C9B4722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0C04958F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61427989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02487531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30C47A4C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>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7C947081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65ACECDD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3607B89F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70DA1B28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4E3D6B70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254F8C65" w14:textId="77777777" w:rsidR="00B6570C" w:rsidRPr="005509B0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i/>
                <w:iCs/>
                <w:sz w:val="22"/>
                <w:szCs w:val="22"/>
                <w:lang w:val="en-GB"/>
              </w:rPr>
              <w:t xml:space="preserve">S. hominis </w:t>
            </w:r>
            <w:r>
              <w:rPr>
                <w:sz w:val="22"/>
                <w:szCs w:val="22"/>
                <w:lang w:val="en-GB"/>
              </w:rPr>
              <w:t>H2-S92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77C9B6F6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</w:t>
            </w:r>
            <w:r w:rsidRPr="00524E47">
              <w:rPr>
                <w:sz w:val="22"/>
                <w:szCs w:val="22"/>
                <w:lang w:val="en-GB"/>
              </w:rPr>
              <w:t xml:space="preserve"> (RS)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107CE505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226AA8CA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5F7C7B84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7A50BC32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0650D54F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6613F703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 w:rsidDel="005C1EFE">
              <w:rPr>
                <w:sz w:val="22"/>
                <w:szCs w:val="22"/>
                <w:lang w:val="en-GB"/>
              </w:rPr>
              <w:t xml:space="preserve"> </w:t>
            </w:r>
            <w:r w:rsidRPr="00524E47">
              <w:rPr>
                <w:sz w:val="22"/>
                <w:szCs w:val="22"/>
                <w:lang w:val="en-GB"/>
              </w:rPr>
              <w:t>(N)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26F81A96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1720C6EF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6B187ECD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459B55BD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733504E1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5409280B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7 </w:t>
            </w:r>
            <w:r w:rsidRPr="00524E47">
              <w:rPr>
                <w:sz w:val="22"/>
                <w:szCs w:val="22"/>
                <w:lang w:val="en-GB"/>
              </w:rPr>
              <w:t xml:space="preserve">(N) 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7E521505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2DFD57A7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7CED6D79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25C57636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2354B349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036EBDCE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</w:t>
            </w:r>
            <w:r w:rsidRPr="00524E47">
              <w:rPr>
                <w:sz w:val="22"/>
                <w:szCs w:val="22"/>
                <w:lang w:val="en-GB"/>
              </w:rPr>
              <w:t xml:space="preserve"> (N)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4A7449D9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6A41E4A5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4D2F8226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 w:val="restart"/>
          </w:tcPr>
          <w:p w14:paraId="3B8DAB80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44F920BF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246A11A9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  <w:r w:rsidRPr="00E45C6A">
              <w:rPr>
                <w:sz w:val="20"/>
                <w:szCs w:val="20"/>
                <w:lang w:val="en-GB"/>
              </w:rPr>
              <w:lastRenderedPageBreak/>
              <w:t>Participant 12</w:t>
            </w:r>
          </w:p>
        </w:tc>
        <w:tc>
          <w:tcPr>
            <w:tcW w:w="2551" w:type="dxa"/>
            <w:shd w:val="clear" w:color="auto" w:fill="B3C0F1" w:themeFill="accent1" w:themeFillTint="33"/>
          </w:tcPr>
          <w:p w14:paraId="143444CF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lastRenderedPageBreak/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34406675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 w:rsidDel="005C1EFE">
              <w:rPr>
                <w:sz w:val="22"/>
                <w:szCs w:val="22"/>
                <w:lang w:val="en-GB"/>
              </w:rPr>
              <w:t xml:space="preserve"> </w:t>
            </w:r>
            <w:r w:rsidRPr="00524E47">
              <w:rPr>
                <w:sz w:val="22"/>
                <w:szCs w:val="22"/>
                <w:lang w:val="en-GB"/>
              </w:rPr>
              <w:t xml:space="preserve">(LS) 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25A76541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21E444C8" w14:textId="7FBC1FC6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0405D1B2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32A0CF50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5E3DEBEE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7C1699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0890E853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7 </w:t>
            </w:r>
            <w:r w:rsidRPr="00524E47">
              <w:rPr>
                <w:sz w:val="22"/>
                <w:szCs w:val="22"/>
                <w:lang w:val="en-GB"/>
              </w:rPr>
              <w:t>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3A2D69FB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7B479401" w14:textId="659E32D4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7867706F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6E4A395B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308751E5" w14:textId="77777777" w:rsidR="00B6570C" w:rsidRPr="005509B0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i/>
                <w:iCs/>
                <w:sz w:val="22"/>
                <w:szCs w:val="22"/>
                <w:lang w:val="en-GB"/>
              </w:rPr>
              <w:t xml:space="preserve">S. epidermidis </w:t>
            </w:r>
            <w:r>
              <w:rPr>
                <w:sz w:val="22"/>
                <w:szCs w:val="22"/>
                <w:lang w:val="en-GB"/>
              </w:rPr>
              <w:t>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525D7F27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</w:t>
            </w:r>
            <w:r w:rsidRPr="00524E47">
              <w:rPr>
                <w:sz w:val="22"/>
                <w:szCs w:val="22"/>
                <w:lang w:val="en-GB"/>
              </w:rPr>
              <w:t xml:space="preserve"> 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67E3E783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2D357F75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5404D9FC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335156B9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5278CF8C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 xml:space="preserve">S92 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7FBF0D9D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 w:rsidDel="005C1EFE">
              <w:rPr>
                <w:sz w:val="22"/>
                <w:szCs w:val="22"/>
                <w:lang w:val="en-GB"/>
              </w:rPr>
              <w:t xml:space="preserve"> </w:t>
            </w:r>
            <w:r w:rsidRPr="00524E47">
              <w:rPr>
                <w:sz w:val="22"/>
                <w:szCs w:val="22"/>
                <w:lang w:val="en-GB"/>
              </w:rPr>
              <w:t xml:space="preserve">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5F7A457B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70C86CDA" w14:textId="0C68F5BD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3B12A674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592B7CE0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74627F87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7C1699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7C1699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7C1699">
              <w:rPr>
                <w:sz w:val="22"/>
                <w:szCs w:val="22"/>
                <w:lang w:val="en-GB"/>
              </w:rPr>
              <w:t>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01C35C4D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7 </w:t>
            </w:r>
            <w:r w:rsidRPr="00524E47">
              <w:rPr>
                <w:sz w:val="22"/>
                <w:szCs w:val="22"/>
                <w:lang w:val="en-GB"/>
              </w:rPr>
              <w:t xml:space="preserve">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3EB8ABFF" w14:textId="4595F85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4DAB2E0E" w14:textId="7B6F6BE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49A39C0E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55888209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70F18190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24E47">
              <w:rPr>
                <w:i/>
                <w:iCs/>
                <w:sz w:val="22"/>
                <w:szCs w:val="22"/>
                <w:lang w:val="en-GB"/>
              </w:rPr>
              <w:t xml:space="preserve">S. hominis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524E47">
              <w:rPr>
                <w:sz w:val="22"/>
                <w:szCs w:val="22"/>
                <w:lang w:val="en-GB"/>
              </w:rPr>
              <w:t>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7C045989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</w:t>
            </w:r>
            <w:r w:rsidRPr="00524E47">
              <w:rPr>
                <w:sz w:val="22"/>
                <w:szCs w:val="22"/>
                <w:lang w:val="en-GB"/>
              </w:rPr>
              <w:t xml:space="preserve"> (RS)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4DEBD015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6A9AA472" w14:textId="2D909BC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580933B8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24A69B7B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26A781B8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24E47"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032846FD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 w:rsidDel="005C1EFE">
              <w:rPr>
                <w:sz w:val="22"/>
                <w:szCs w:val="22"/>
                <w:lang w:val="en-GB"/>
              </w:rPr>
              <w:t xml:space="preserve"> </w:t>
            </w:r>
            <w:r w:rsidRPr="00524E47">
              <w:rPr>
                <w:sz w:val="22"/>
                <w:szCs w:val="22"/>
                <w:lang w:val="en-GB"/>
              </w:rPr>
              <w:t>(N)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3B3814E7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7186B636" w14:textId="512D613C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558E32A1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74120EA7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73C923B0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24E47"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066AFD12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7 </w:t>
            </w:r>
            <w:r w:rsidRPr="00524E47">
              <w:rPr>
                <w:sz w:val="22"/>
                <w:szCs w:val="22"/>
                <w:lang w:val="en-GB"/>
              </w:rPr>
              <w:t xml:space="preserve">(N) 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517B3ED4" w14:textId="10437811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00263A10" w14:textId="4BF1C640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72762C1B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4B393AE2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6D94C3A5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24E47"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7F227F15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30</w:t>
            </w:r>
            <w:r w:rsidRPr="00524E47">
              <w:rPr>
                <w:sz w:val="22"/>
                <w:szCs w:val="22"/>
                <w:lang w:val="en-GB"/>
              </w:rPr>
              <w:t xml:space="preserve"> (N)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6972496E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6077E417" w14:textId="1FBDD584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4E3581A9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 w:val="restart"/>
          </w:tcPr>
          <w:p w14:paraId="3A86FB46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676282D2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49419CB0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  <w:r w:rsidRPr="00E45C6A">
              <w:rPr>
                <w:sz w:val="20"/>
                <w:szCs w:val="20"/>
                <w:lang w:val="en-GB"/>
              </w:rPr>
              <w:t>Participant 13</w:t>
            </w:r>
          </w:p>
        </w:tc>
        <w:tc>
          <w:tcPr>
            <w:tcW w:w="2551" w:type="dxa"/>
            <w:shd w:val="clear" w:color="auto" w:fill="B3C0F1" w:themeFill="accent1" w:themeFillTint="33"/>
          </w:tcPr>
          <w:p w14:paraId="7524E314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24E47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524E47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2328599F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 w:rsidDel="005C1EFE">
              <w:rPr>
                <w:sz w:val="22"/>
                <w:szCs w:val="22"/>
                <w:lang w:val="en-GB"/>
              </w:rPr>
              <w:t xml:space="preserve"> </w:t>
            </w:r>
            <w:r w:rsidRPr="00524E47">
              <w:rPr>
                <w:sz w:val="22"/>
                <w:szCs w:val="22"/>
                <w:lang w:val="en-GB"/>
              </w:rPr>
              <w:t xml:space="preserve">(LS) 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5E02FD34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33B8A8EE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4ED70609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75BC0A01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49D8D1DB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24E47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524E47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1DF7A463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 xml:space="preserve">day 7 </w:t>
            </w:r>
            <w:r w:rsidRPr="00524E47">
              <w:rPr>
                <w:sz w:val="22"/>
                <w:szCs w:val="22"/>
                <w:lang w:val="en-GB"/>
              </w:rPr>
              <w:t>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406A3E09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46DAB177" w14:textId="3C8EBF73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4AC21A8C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2A0F5F03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2ABCC477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24E47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524E47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524E47">
              <w:rPr>
                <w:sz w:val="22"/>
                <w:szCs w:val="22"/>
                <w:lang w:val="en-GB"/>
              </w:rPr>
              <w:t xml:space="preserve">S92 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26C9E2EC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 w:rsidDel="005C1EFE">
              <w:rPr>
                <w:sz w:val="22"/>
                <w:szCs w:val="22"/>
                <w:lang w:val="en-GB"/>
              </w:rPr>
              <w:t xml:space="preserve"> </w:t>
            </w:r>
            <w:r w:rsidRPr="00524E47">
              <w:rPr>
                <w:sz w:val="22"/>
                <w:szCs w:val="22"/>
                <w:lang w:val="en-GB"/>
              </w:rPr>
              <w:t xml:space="preserve">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2A133B79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3EDD4C3A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47134B84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13813FA8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6073DEDB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24E47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524E47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524E47">
              <w:rPr>
                <w:sz w:val="22"/>
                <w:szCs w:val="22"/>
                <w:lang w:val="en-GB"/>
              </w:rPr>
              <w:t>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583954B1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2A73020A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1921F727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3618C866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4A44D135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4D1AB851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24E47"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151DE201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 w:rsidDel="005C1EFE">
              <w:rPr>
                <w:sz w:val="22"/>
                <w:szCs w:val="22"/>
                <w:lang w:val="en-GB"/>
              </w:rPr>
              <w:t xml:space="preserve"> </w:t>
            </w:r>
            <w:r w:rsidRPr="00524E47">
              <w:rPr>
                <w:sz w:val="22"/>
                <w:szCs w:val="22"/>
                <w:lang w:val="en-GB"/>
              </w:rPr>
              <w:t>(</w:t>
            </w:r>
            <w:r>
              <w:rPr>
                <w:sz w:val="22"/>
                <w:szCs w:val="22"/>
                <w:lang w:val="en-GB"/>
              </w:rPr>
              <w:t>N</w:t>
            </w:r>
            <w:r w:rsidRPr="00524E47">
              <w:rPr>
                <w:sz w:val="22"/>
                <w:szCs w:val="22"/>
                <w:lang w:val="en-GB"/>
              </w:rPr>
              <w:t>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36740D64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1D3284AE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  <w:tr w:rsidR="00B6570C" w14:paraId="45319FB3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6FCCCBF1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1EB8C30E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24E47"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311FB625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</w:t>
            </w:r>
            <w:r>
              <w:rPr>
                <w:sz w:val="22"/>
                <w:szCs w:val="22"/>
                <w:lang w:val="en-GB"/>
              </w:rPr>
              <w:t>N</w:t>
            </w:r>
            <w:r w:rsidRPr="00524E47">
              <w:rPr>
                <w:sz w:val="22"/>
                <w:szCs w:val="22"/>
                <w:lang w:val="en-GB"/>
              </w:rPr>
              <w:t xml:space="preserve">) 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289B7CEA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7013DDD1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</w:tr>
      <w:tr w:rsidR="00B6570C" w14:paraId="0F60A517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 w:val="restart"/>
          </w:tcPr>
          <w:p w14:paraId="1BC86AC6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72B4F21D" w14:textId="77777777" w:rsidR="00B6570C" w:rsidRPr="00E45C6A" w:rsidRDefault="00B6570C" w:rsidP="00D12B77">
            <w:pPr>
              <w:jc w:val="center"/>
              <w:rPr>
                <w:b w:val="0"/>
                <w:bCs w:val="0"/>
                <w:sz w:val="20"/>
                <w:szCs w:val="20"/>
                <w:lang w:val="en-GB"/>
              </w:rPr>
            </w:pPr>
          </w:p>
          <w:p w14:paraId="22B9279E" w14:textId="77777777" w:rsidR="00B6570C" w:rsidRPr="00E45C6A" w:rsidRDefault="00B6570C" w:rsidP="00D12B77">
            <w:pPr>
              <w:jc w:val="center"/>
              <w:rPr>
                <w:sz w:val="20"/>
                <w:szCs w:val="20"/>
                <w:lang w:val="en-GB"/>
              </w:rPr>
            </w:pPr>
            <w:r w:rsidRPr="00E45C6A">
              <w:rPr>
                <w:sz w:val="20"/>
                <w:szCs w:val="20"/>
                <w:lang w:val="en-GB"/>
              </w:rPr>
              <w:t>Participant 14</w:t>
            </w:r>
          </w:p>
        </w:tc>
        <w:tc>
          <w:tcPr>
            <w:tcW w:w="2551" w:type="dxa"/>
            <w:shd w:val="clear" w:color="auto" w:fill="B3C0F1" w:themeFill="accent1" w:themeFillTint="33"/>
          </w:tcPr>
          <w:p w14:paraId="34318D39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24E47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524E47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6C039FB7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 w:rsidDel="005C1EFE">
              <w:rPr>
                <w:sz w:val="22"/>
                <w:szCs w:val="22"/>
                <w:lang w:val="en-GB"/>
              </w:rPr>
              <w:t xml:space="preserve"> </w:t>
            </w:r>
            <w:r w:rsidRPr="00524E47">
              <w:rPr>
                <w:sz w:val="22"/>
                <w:szCs w:val="22"/>
                <w:lang w:val="en-GB"/>
              </w:rPr>
              <w:t xml:space="preserve">(LS) 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621331C7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15699AB4" w14:textId="758118F1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066738C0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09AA1197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B3C0F1" w:themeFill="accent1" w:themeFillTint="33"/>
          </w:tcPr>
          <w:p w14:paraId="5C71841A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24E47">
              <w:rPr>
                <w:i/>
                <w:iCs/>
                <w:sz w:val="22"/>
                <w:szCs w:val="22"/>
                <w:lang w:val="en-GB"/>
              </w:rPr>
              <w:t>S. epidermidis</w:t>
            </w:r>
            <w:r w:rsidRPr="00524E47">
              <w:rPr>
                <w:sz w:val="22"/>
                <w:szCs w:val="22"/>
                <w:lang w:val="en-GB"/>
              </w:rPr>
              <w:t xml:space="preserve"> 2C-5</w:t>
            </w:r>
          </w:p>
        </w:tc>
        <w:tc>
          <w:tcPr>
            <w:tcW w:w="1681" w:type="dxa"/>
            <w:shd w:val="clear" w:color="auto" w:fill="B3C0F1" w:themeFill="accent1" w:themeFillTint="33"/>
          </w:tcPr>
          <w:p w14:paraId="09E5C6C5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(LS)</w:t>
            </w:r>
          </w:p>
        </w:tc>
        <w:tc>
          <w:tcPr>
            <w:tcW w:w="1928" w:type="dxa"/>
            <w:shd w:val="clear" w:color="auto" w:fill="B3C0F1" w:themeFill="accent1" w:themeFillTint="33"/>
          </w:tcPr>
          <w:p w14:paraId="4F072791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B3C0F1" w:themeFill="accent1" w:themeFillTint="33"/>
          </w:tcPr>
          <w:p w14:paraId="6085C1C3" w14:textId="03CA32B6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3CD8E2ED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40F8C83C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23267F43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24E47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524E47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524E47">
              <w:rPr>
                <w:sz w:val="22"/>
                <w:szCs w:val="22"/>
                <w:lang w:val="en-GB"/>
              </w:rPr>
              <w:t xml:space="preserve">S92 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16ED0289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 w:rsidDel="005C1EFE">
              <w:rPr>
                <w:sz w:val="22"/>
                <w:szCs w:val="22"/>
                <w:lang w:val="en-GB"/>
              </w:rPr>
              <w:t xml:space="preserve"> </w:t>
            </w:r>
            <w:r w:rsidRPr="00524E47">
              <w:rPr>
                <w:sz w:val="22"/>
                <w:szCs w:val="22"/>
                <w:lang w:val="en-GB"/>
              </w:rPr>
              <w:t xml:space="preserve">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1D870967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608080C5" w14:textId="31ABB5EF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5C5CA0A9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6786845F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C2D3F4" w:themeFill="accent2" w:themeFillTint="33"/>
          </w:tcPr>
          <w:p w14:paraId="2E912E65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24E47">
              <w:rPr>
                <w:i/>
                <w:iCs/>
                <w:sz w:val="22"/>
                <w:szCs w:val="22"/>
                <w:lang w:val="en-GB"/>
              </w:rPr>
              <w:t>S. hominis</w:t>
            </w:r>
            <w:r w:rsidRPr="00524E47">
              <w:rPr>
                <w:sz w:val="22"/>
                <w:szCs w:val="22"/>
                <w:lang w:val="en-GB"/>
              </w:rPr>
              <w:t xml:space="preserve"> </w:t>
            </w:r>
            <w:r>
              <w:rPr>
                <w:sz w:val="22"/>
                <w:szCs w:val="22"/>
                <w:lang w:val="en-GB"/>
              </w:rPr>
              <w:t>H2-</w:t>
            </w:r>
            <w:r w:rsidRPr="00524E47">
              <w:rPr>
                <w:sz w:val="22"/>
                <w:szCs w:val="22"/>
                <w:lang w:val="en-GB"/>
              </w:rPr>
              <w:t>S92</w:t>
            </w:r>
          </w:p>
        </w:tc>
        <w:tc>
          <w:tcPr>
            <w:tcW w:w="1681" w:type="dxa"/>
            <w:shd w:val="clear" w:color="auto" w:fill="C2D3F4" w:themeFill="accent2" w:themeFillTint="33"/>
          </w:tcPr>
          <w:p w14:paraId="12AD922A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(RS) </w:t>
            </w:r>
          </w:p>
        </w:tc>
        <w:tc>
          <w:tcPr>
            <w:tcW w:w="1928" w:type="dxa"/>
            <w:shd w:val="clear" w:color="auto" w:fill="C2D3F4" w:themeFill="accent2" w:themeFillTint="33"/>
          </w:tcPr>
          <w:p w14:paraId="27CD14F3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  <w:tc>
          <w:tcPr>
            <w:tcW w:w="2345" w:type="dxa"/>
            <w:shd w:val="clear" w:color="auto" w:fill="C2D3F4" w:themeFill="accent2" w:themeFillTint="33"/>
          </w:tcPr>
          <w:p w14:paraId="01A970E5" w14:textId="11AE6A33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188BBEF2" w14:textId="77777777" w:rsidTr="00D12B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688C5852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6B2540CA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24E47"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0F338105" w14:textId="77777777" w:rsidR="00B6570C" w:rsidRPr="00524E47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0</w:t>
            </w:r>
            <w:r w:rsidRPr="00524E47" w:rsidDel="005C1EFE">
              <w:rPr>
                <w:sz w:val="22"/>
                <w:szCs w:val="22"/>
                <w:lang w:val="en-GB"/>
              </w:rPr>
              <w:t xml:space="preserve"> </w:t>
            </w:r>
            <w:r w:rsidRPr="00524E47">
              <w:rPr>
                <w:sz w:val="22"/>
                <w:szCs w:val="22"/>
                <w:lang w:val="en-GB"/>
              </w:rPr>
              <w:t>(</w:t>
            </w:r>
            <w:r>
              <w:rPr>
                <w:sz w:val="22"/>
                <w:szCs w:val="22"/>
                <w:lang w:val="en-GB"/>
              </w:rPr>
              <w:t>N</w:t>
            </w:r>
            <w:r w:rsidRPr="00524E47">
              <w:rPr>
                <w:sz w:val="22"/>
                <w:szCs w:val="22"/>
                <w:lang w:val="en-GB"/>
              </w:rPr>
              <w:t>)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45E94534" w14:textId="77777777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2110B20F" w14:textId="2A0DE8EF" w:rsidR="00B6570C" w:rsidRDefault="00B6570C" w:rsidP="00D12B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  <w:tr w:rsidR="00B6570C" w14:paraId="0770854C" w14:textId="77777777" w:rsidTr="00D12B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14:paraId="4429070E" w14:textId="77777777" w:rsidR="00B6570C" w:rsidRPr="00E45C6A" w:rsidRDefault="00B6570C" w:rsidP="00D12B77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2551" w:type="dxa"/>
            <w:shd w:val="clear" w:color="auto" w:fill="F2F2F2" w:themeFill="background1" w:themeFillShade="F2"/>
          </w:tcPr>
          <w:p w14:paraId="75008650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24E47">
              <w:rPr>
                <w:sz w:val="22"/>
                <w:szCs w:val="22"/>
                <w:lang w:val="en-GB"/>
              </w:rPr>
              <w:t>Lotion without bacteria</w:t>
            </w:r>
          </w:p>
        </w:tc>
        <w:tc>
          <w:tcPr>
            <w:tcW w:w="1681" w:type="dxa"/>
            <w:shd w:val="clear" w:color="auto" w:fill="F2F2F2" w:themeFill="background1" w:themeFillShade="F2"/>
          </w:tcPr>
          <w:p w14:paraId="302DB049" w14:textId="77777777" w:rsidR="00B6570C" w:rsidRPr="00524E47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>
              <w:rPr>
                <w:sz w:val="22"/>
                <w:szCs w:val="22"/>
                <w:lang w:val="en-GB"/>
              </w:rPr>
              <w:t>day 7</w:t>
            </w:r>
            <w:r w:rsidRPr="00524E47">
              <w:rPr>
                <w:sz w:val="22"/>
                <w:szCs w:val="22"/>
                <w:lang w:val="en-GB"/>
              </w:rPr>
              <w:t xml:space="preserve"> (</w:t>
            </w:r>
            <w:r>
              <w:rPr>
                <w:sz w:val="22"/>
                <w:szCs w:val="22"/>
                <w:lang w:val="en-GB"/>
              </w:rPr>
              <w:t>N</w:t>
            </w:r>
            <w:r w:rsidRPr="00524E47">
              <w:rPr>
                <w:sz w:val="22"/>
                <w:szCs w:val="22"/>
                <w:lang w:val="en-GB"/>
              </w:rPr>
              <w:t xml:space="preserve">) </w:t>
            </w:r>
          </w:p>
        </w:tc>
        <w:tc>
          <w:tcPr>
            <w:tcW w:w="1928" w:type="dxa"/>
            <w:shd w:val="clear" w:color="auto" w:fill="F2F2F2" w:themeFill="background1" w:themeFillShade="F2"/>
          </w:tcPr>
          <w:p w14:paraId="63D0B8DC" w14:textId="77777777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(+)</w:t>
            </w:r>
          </w:p>
        </w:tc>
        <w:tc>
          <w:tcPr>
            <w:tcW w:w="2345" w:type="dxa"/>
            <w:shd w:val="clear" w:color="auto" w:fill="F2F2F2" w:themeFill="background1" w:themeFillShade="F2"/>
          </w:tcPr>
          <w:p w14:paraId="5950AFAE" w14:textId="181D893E" w:rsidR="00B6570C" w:rsidRDefault="00B6570C" w:rsidP="00D12B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>
              <w:rPr>
                <w:lang w:val="en-GB"/>
              </w:rPr>
              <w:t>+</w:t>
            </w:r>
          </w:p>
        </w:tc>
      </w:tr>
    </w:tbl>
    <w:p w14:paraId="02B67B59" w14:textId="77777777" w:rsidR="00B6570C" w:rsidRDefault="00B6570C" w:rsidP="00B6570C">
      <w:pPr>
        <w:rPr>
          <w:lang w:val="en-GB"/>
        </w:rPr>
      </w:pPr>
    </w:p>
    <w:p w14:paraId="1E2A7B6F" w14:textId="77777777" w:rsidR="00B6570C" w:rsidRDefault="00B6570C" w:rsidP="007146EF">
      <w:pPr>
        <w:rPr>
          <w:noProof/>
        </w:rPr>
      </w:pPr>
    </w:p>
    <w:p w14:paraId="21D1702E" w14:textId="77777777" w:rsidR="00B6570C" w:rsidRDefault="00B6570C" w:rsidP="007146EF">
      <w:pPr>
        <w:rPr>
          <w:noProof/>
        </w:rPr>
      </w:pPr>
    </w:p>
    <w:p w14:paraId="191C5181" w14:textId="77777777" w:rsidR="00B6570C" w:rsidRDefault="00B6570C" w:rsidP="007146EF">
      <w:pPr>
        <w:rPr>
          <w:noProof/>
        </w:rPr>
      </w:pPr>
    </w:p>
    <w:p w14:paraId="49172CAF" w14:textId="77777777" w:rsidR="00B6570C" w:rsidRDefault="00B6570C" w:rsidP="007146EF">
      <w:pPr>
        <w:rPr>
          <w:noProof/>
        </w:rPr>
      </w:pPr>
    </w:p>
    <w:p w14:paraId="1A7488A9" w14:textId="77777777" w:rsidR="00B6570C" w:rsidRDefault="00B6570C" w:rsidP="007146EF">
      <w:pPr>
        <w:rPr>
          <w:noProof/>
        </w:rPr>
      </w:pPr>
    </w:p>
    <w:p w14:paraId="66724885" w14:textId="77777777" w:rsidR="00B6570C" w:rsidRDefault="00B6570C" w:rsidP="007146EF">
      <w:pPr>
        <w:rPr>
          <w:noProof/>
        </w:rPr>
      </w:pPr>
    </w:p>
    <w:p w14:paraId="601FC00E" w14:textId="77777777" w:rsidR="00B6570C" w:rsidRDefault="00B6570C" w:rsidP="007146EF">
      <w:pPr>
        <w:rPr>
          <w:noProof/>
        </w:rPr>
      </w:pPr>
    </w:p>
    <w:p w14:paraId="554890F4" w14:textId="77777777" w:rsidR="00B6570C" w:rsidRDefault="00B6570C" w:rsidP="007146EF">
      <w:pPr>
        <w:rPr>
          <w:noProof/>
        </w:rPr>
      </w:pPr>
    </w:p>
    <w:p w14:paraId="4AAD4BA1" w14:textId="77777777" w:rsidR="00B6570C" w:rsidRDefault="00B6570C" w:rsidP="007146EF">
      <w:pPr>
        <w:rPr>
          <w:noProof/>
        </w:rPr>
      </w:pPr>
    </w:p>
    <w:p w14:paraId="7E63428B" w14:textId="77777777" w:rsidR="00B6570C" w:rsidRDefault="00B6570C" w:rsidP="007146EF">
      <w:pPr>
        <w:rPr>
          <w:noProof/>
        </w:rPr>
      </w:pPr>
    </w:p>
    <w:p w14:paraId="3CC38416" w14:textId="77777777" w:rsidR="00B6570C" w:rsidRDefault="00B6570C" w:rsidP="007146EF">
      <w:pPr>
        <w:rPr>
          <w:noProof/>
        </w:rPr>
      </w:pPr>
    </w:p>
    <w:p w14:paraId="5EF1F863" w14:textId="77777777" w:rsidR="00B6570C" w:rsidRDefault="00B6570C" w:rsidP="007146EF">
      <w:pPr>
        <w:rPr>
          <w:noProof/>
        </w:rPr>
      </w:pPr>
    </w:p>
    <w:p w14:paraId="49BACAD3" w14:textId="77777777" w:rsidR="00B6570C" w:rsidRDefault="00B6570C" w:rsidP="007146EF">
      <w:pPr>
        <w:rPr>
          <w:noProof/>
        </w:rPr>
      </w:pPr>
    </w:p>
    <w:p w14:paraId="15A27CC9" w14:textId="77777777" w:rsidR="00B6570C" w:rsidRDefault="00B6570C" w:rsidP="007146EF">
      <w:pPr>
        <w:rPr>
          <w:noProof/>
        </w:rPr>
      </w:pPr>
    </w:p>
    <w:p w14:paraId="49C5EDA5" w14:textId="77777777" w:rsidR="00B6570C" w:rsidRDefault="00B6570C" w:rsidP="007146EF">
      <w:pPr>
        <w:rPr>
          <w:noProof/>
        </w:rPr>
      </w:pPr>
    </w:p>
    <w:p w14:paraId="6DC94662" w14:textId="77777777" w:rsidR="00B6570C" w:rsidRDefault="00B6570C" w:rsidP="007146EF">
      <w:pPr>
        <w:rPr>
          <w:noProof/>
        </w:rPr>
      </w:pPr>
    </w:p>
    <w:p w14:paraId="12C83D98" w14:textId="77777777" w:rsidR="00B6570C" w:rsidRDefault="00B6570C" w:rsidP="007146EF">
      <w:pPr>
        <w:rPr>
          <w:noProof/>
        </w:rPr>
      </w:pPr>
    </w:p>
    <w:p w14:paraId="522B580D" w14:textId="77777777" w:rsidR="00B6570C" w:rsidRDefault="00B6570C" w:rsidP="007146EF">
      <w:pPr>
        <w:rPr>
          <w:noProof/>
        </w:rPr>
      </w:pPr>
    </w:p>
    <w:p w14:paraId="4F31E9D1" w14:textId="77777777" w:rsidR="00B6570C" w:rsidRDefault="00B6570C" w:rsidP="007146EF">
      <w:pPr>
        <w:rPr>
          <w:noProof/>
        </w:rPr>
      </w:pPr>
    </w:p>
    <w:p w14:paraId="6A05BBC2" w14:textId="77777777" w:rsidR="00B6570C" w:rsidRDefault="00B6570C" w:rsidP="007146EF">
      <w:pPr>
        <w:rPr>
          <w:noProof/>
        </w:rPr>
      </w:pPr>
    </w:p>
    <w:p w14:paraId="31D359A0" w14:textId="77777777" w:rsidR="00B6570C" w:rsidRDefault="00B6570C" w:rsidP="007146EF">
      <w:pPr>
        <w:rPr>
          <w:noProof/>
        </w:rPr>
      </w:pPr>
    </w:p>
    <w:p w14:paraId="79740C79" w14:textId="77777777" w:rsidR="00B6570C" w:rsidRDefault="00B6570C" w:rsidP="007146EF">
      <w:pPr>
        <w:rPr>
          <w:noProof/>
        </w:rPr>
      </w:pPr>
    </w:p>
    <w:p w14:paraId="11EBF6B2" w14:textId="77777777" w:rsidR="00B6570C" w:rsidRDefault="00B6570C" w:rsidP="007146EF">
      <w:pPr>
        <w:rPr>
          <w:noProof/>
        </w:rPr>
      </w:pPr>
    </w:p>
    <w:p w14:paraId="22D56D7E" w14:textId="77777777" w:rsidR="00B6570C" w:rsidRDefault="00B6570C" w:rsidP="007146EF">
      <w:pPr>
        <w:rPr>
          <w:noProof/>
        </w:rPr>
      </w:pPr>
    </w:p>
    <w:p w14:paraId="65850A3A" w14:textId="77777777" w:rsidR="00B6570C" w:rsidRDefault="00B6570C" w:rsidP="007146EF">
      <w:pPr>
        <w:rPr>
          <w:noProof/>
        </w:rPr>
      </w:pPr>
    </w:p>
    <w:sectPr w:rsidR="00B6570C" w:rsidSect="00D27191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endnotePr>
        <w:numFmt w:val="decimal"/>
      </w:endnotePr>
      <w:pgSz w:w="11907" w:h="16840" w:code="9"/>
      <w:pgMar w:top="1701" w:right="1134" w:bottom="1701" w:left="1134" w:header="567" w:footer="36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E3547C" w14:textId="77777777" w:rsidR="00F03873" w:rsidRPr="00CB7E17" w:rsidRDefault="00F03873">
      <w:r w:rsidRPr="00CB7E17">
        <w:separator/>
      </w:r>
    </w:p>
  </w:endnote>
  <w:endnote w:type="continuationSeparator" w:id="0">
    <w:p w14:paraId="10866D25" w14:textId="77777777" w:rsidR="00F03873" w:rsidRPr="00CB7E17" w:rsidRDefault="00F03873">
      <w:r w:rsidRPr="00CB7E1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1FF2C24-C6CE-40BE-977A-CEC88A54429A}"/>
    <w:embedBold r:id="rId2" w:fontKey="{431A7B2B-4B9A-4B04-9BE1-231D836C8DDF}"/>
    <w:embedItalic r:id="rId3" w:fontKey="{7E5E536A-3F1B-4D3A-BD7A-75C1E47FD2B8}"/>
    <w:embedBoldItalic r:id="rId4" w:fontKey="{49DF2DD2-1489-41EC-87A3-BCFE8D36B03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F2E5E92E-2CCC-4207-9B39-ABF13C657442}"/>
    <w:embedBold r:id="rId6" w:fontKey="{5B974D7A-C3BA-4961-9C18-39773850AF81}"/>
    <w:embedItalic r:id="rId7" w:fontKey="{9829CC9C-49F5-4B28-9A5B-C9D2AAEC4EE6}"/>
    <w:embedBoldItalic r:id="rId8" w:fontKey="{5F4D854C-3EC6-4FFD-B95C-3AF876F3345A}"/>
  </w:font>
  <w:font w:name="AU Passata Light">
    <w:altName w:val="Calibri"/>
    <w:panose1 w:val="020B0303030902030804"/>
    <w:charset w:val="00"/>
    <w:family w:val="swiss"/>
    <w:pitch w:val="variable"/>
    <w:sig w:usb0="A00000AF" w:usb1="5000204A" w:usb2="00000000" w:usb3="00000000" w:csb0="0000009B" w:csb1="00000000"/>
    <w:embedRegular r:id="rId9" w:fontKey="{CE8F7629-530D-44DA-9EA8-A69BC8CDAEF0}"/>
  </w:font>
  <w:font w:name="AU Passata">
    <w:altName w:val="Calibri"/>
    <w:panose1 w:val="020B0503030502030804"/>
    <w:charset w:val="00"/>
    <w:family w:val="swiss"/>
    <w:pitch w:val="variable"/>
    <w:sig w:usb0="A00000AF" w:usb1="5000204A" w:usb2="00000000" w:usb3="00000000" w:csb0="0000009B" w:csb1="00000000"/>
    <w:embedRegular r:id="rId10" w:fontKey="{2C0C252A-F026-4CBB-BB87-E37FCEAFE266}"/>
    <w:embedBold r:id="rId11" w:fontKey="{B08452A5-63E0-4836-9F2C-06D2946C3349}"/>
    <w:embedItalic r:id="rId12" w:fontKey="{679F9B88-078B-46F1-B4B9-3B814211CD9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3" w:fontKey="{D330E320-8D5B-46F7-B977-3470B36FC8D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4" w:fontKey="{506E7B7A-6CCB-4906-8712-3FC7A91754A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5" w:fontKey="{E5CBFB7C-50E3-4724-AC75-5852C6CB53C3}"/>
    <w:embedItalic r:id="rId16" w:fontKey="{77DE251C-53B1-4BFD-955B-973D79D3E4F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85CC30" w14:textId="77777777" w:rsidR="006D5CFC" w:rsidRDefault="006D5CF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65CF14" w14:textId="77777777" w:rsidR="00336DC5" w:rsidRPr="00D27191" w:rsidRDefault="00336DC5" w:rsidP="00D2719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21ED4F" w14:textId="77777777" w:rsidR="00CB7E17" w:rsidRPr="00D27191" w:rsidRDefault="00CB7E17" w:rsidP="00D2719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5998A9" w14:textId="77777777" w:rsidR="00F03873" w:rsidRPr="00CB7E17" w:rsidRDefault="00F03873">
      <w:r w:rsidRPr="00CB7E17">
        <w:separator/>
      </w:r>
    </w:p>
  </w:footnote>
  <w:footnote w:type="continuationSeparator" w:id="0">
    <w:p w14:paraId="11CA8299" w14:textId="77777777" w:rsidR="00F03873" w:rsidRPr="00CB7E17" w:rsidRDefault="00F03873">
      <w:r w:rsidRPr="00CB7E1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894126" w14:textId="77777777" w:rsidR="006D5CFC" w:rsidRDefault="006D5CF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5EF272" w14:textId="77777777" w:rsidR="00160373" w:rsidRPr="00D27191" w:rsidRDefault="00160373" w:rsidP="00D2719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861113" w14:textId="77777777" w:rsidR="00160373" w:rsidRPr="00D27191" w:rsidRDefault="00160373" w:rsidP="00D2719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97C974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C8A6FC6E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3F2E151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683C2FE8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77BA9F34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0238750C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33A6C660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B3740D1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3EB412C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B43631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0C2055A3"/>
    <w:multiLevelType w:val="hybridMultilevel"/>
    <w:tmpl w:val="34C4ACD4"/>
    <w:lvl w:ilvl="0" w:tplc="F6BC4AB4">
      <w:start w:val="1"/>
      <w:numFmt w:val="decimal"/>
      <w:lvlText w:val="%1."/>
      <w:lvlJc w:val="left"/>
      <w:pPr>
        <w:ind w:left="720" w:hanging="360"/>
      </w:pPr>
    </w:lvl>
    <w:lvl w:ilvl="1" w:tplc="5DAC2D7C">
      <w:start w:val="1"/>
      <w:numFmt w:val="decimal"/>
      <w:lvlText w:val="%2."/>
      <w:lvlJc w:val="left"/>
      <w:pPr>
        <w:ind w:left="720" w:hanging="360"/>
      </w:pPr>
    </w:lvl>
    <w:lvl w:ilvl="2" w:tplc="3EA2467C">
      <w:start w:val="1"/>
      <w:numFmt w:val="decimal"/>
      <w:lvlText w:val="%3."/>
      <w:lvlJc w:val="left"/>
      <w:pPr>
        <w:ind w:left="720" w:hanging="360"/>
      </w:pPr>
    </w:lvl>
    <w:lvl w:ilvl="3" w:tplc="83863330">
      <w:start w:val="1"/>
      <w:numFmt w:val="decimal"/>
      <w:lvlText w:val="%4."/>
      <w:lvlJc w:val="left"/>
      <w:pPr>
        <w:ind w:left="720" w:hanging="360"/>
      </w:pPr>
    </w:lvl>
    <w:lvl w:ilvl="4" w:tplc="3F90C3F6">
      <w:start w:val="1"/>
      <w:numFmt w:val="decimal"/>
      <w:lvlText w:val="%5."/>
      <w:lvlJc w:val="left"/>
      <w:pPr>
        <w:ind w:left="720" w:hanging="360"/>
      </w:pPr>
    </w:lvl>
    <w:lvl w:ilvl="5" w:tplc="4ED264E2">
      <w:start w:val="1"/>
      <w:numFmt w:val="decimal"/>
      <w:lvlText w:val="%6."/>
      <w:lvlJc w:val="left"/>
      <w:pPr>
        <w:ind w:left="720" w:hanging="360"/>
      </w:pPr>
    </w:lvl>
    <w:lvl w:ilvl="6" w:tplc="CA92ECBC">
      <w:start w:val="1"/>
      <w:numFmt w:val="decimal"/>
      <w:lvlText w:val="%7."/>
      <w:lvlJc w:val="left"/>
      <w:pPr>
        <w:ind w:left="720" w:hanging="360"/>
      </w:pPr>
    </w:lvl>
    <w:lvl w:ilvl="7" w:tplc="6B88AA5C">
      <w:start w:val="1"/>
      <w:numFmt w:val="decimal"/>
      <w:lvlText w:val="%8."/>
      <w:lvlJc w:val="left"/>
      <w:pPr>
        <w:ind w:left="720" w:hanging="360"/>
      </w:pPr>
    </w:lvl>
    <w:lvl w:ilvl="8" w:tplc="305E043E">
      <w:start w:val="1"/>
      <w:numFmt w:val="decimal"/>
      <w:lvlText w:val="%9."/>
      <w:lvlJc w:val="left"/>
      <w:pPr>
        <w:ind w:left="720" w:hanging="360"/>
      </w:pPr>
    </w:lvl>
  </w:abstractNum>
  <w:abstractNum w:abstractNumId="11" w15:restartNumberingAfterBreak="0">
    <w:nsid w:val="10D025DD"/>
    <w:multiLevelType w:val="hybridMultilevel"/>
    <w:tmpl w:val="73329EDA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590EEF"/>
    <w:multiLevelType w:val="hybridMultilevel"/>
    <w:tmpl w:val="4920E1DC"/>
    <w:lvl w:ilvl="0" w:tplc="5288C528">
      <w:start w:val="1"/>
      <w:numFmt w:val="upperLetter"/>
      <w:lvlText w:val="%1."/>
      <w:lvlJc w:val="left"/>
      <w:pPr>
        <w:ind w:left="1020" w:hanging="360"/>
      </w:pPr>
    </w:lvl>
    <w:lvl w:ilvl="1" w:tplc="14FA04B2">
      <w:start w:val="1"/>
      <w:numFmt w:val="upperLetter"/>
      <w:lvlText w:val="%2."/>
      <w:lvlJc w:val="left"/>
      <w:pPr>
        <w:ind w:left="1020" w:hanging="360"/>
      </w:pPr>
    </w:lvl>
    <w:lvl w:ilvl="2" w:tplc="5D40F426">
      <w:start w:val="1"/>
      <w:numFmt w:val="upperLetter"/>
      <w:lvlText w:val="%3."/>
      <w:lvlJc w:val="left"/>
      <w:pPr>
        <w:ind w:left="1020" w:hanging="360"/>
      </w:pPr>
    </w:lvl>
    <w:lvl w:ilvl="3" w:tplc="16201640">
      <w:start w:val="1"/>
      <w:numFmt w:val="upperLetter"/>
      <w:lvlText w:val="%4."/>
      <w:lvlJc w:val="left"/>
      <w:pPr>
        <w:ind w:left="1020" w:hanging="360"/>
      </w:pPr>
    </w:lvl>
    <w:lvl w:ilvl="4" w:tplc="1BB2D8F6">
      <w:start w:val="1"/>
      <w:numFmt w:val="upperLetter"/>
      <w:lvlText w:val="%5."/>
      <w:lvlJc w:val="left"/>
      <w:pPr>
        <w:ind w:left="1020" w:hanging="360"/>
      </w:pPr>
    </w:lvl>
    <w:lvl w:ilvl="5" w:tplc="D5E66492">
      <w:start w:val="1"/>
      <w:numFmt w:val="upperLetter"/>
      <w:lvlText w:val="%6."/>
      <w:lvlJc w:val="left"/>
      <w:pPr>
        <w:ind w:left="1020" w:hanging="360"/>
      </w:pPr>
    </w:lvl>
    <w:lvl w:ilvl="6" w:tplc="CAE69130">
      <w:start w:val="1"/>
      <w:numFmt w:val="upperLetter"/>
      <w:lvlText w:val="%7."/>
      <w:lvlJc w:val="left"/>
      <w:pPr>
        <w:ind w:left="1020" w:hanging="360"/>
      </w:pPr>
    </w:lvl>
    <w:lvl w:ilvl="7" w:tplc="48460764">
      <w:start w:val="1"/>
      <w:numFmt w:val="upperLetter"/>
      <w:lvlText w:val="%8."/>
      <w:lvlJc w:val="left"/>
      <w:pPr>
        <w:ind w:left="1020" w:hanging="360"/>
      </w:pPr>
    </w:lvl>
    <w:lvl w:ilvl="8" w:tplc="D7241012">
      <w:start w:val="1"/>
      <w:numFmt w:val="upperLetter"/>
      <w:lvlText w:val="%9."/>
      <w:lvlJc w:val="left"/>
      <w:pPr>
        <w:ind w:left="1020" w:hanging="360"/>
      </w:pPr>
    </w:lvl>
  </w:abstractNum>
  <w:abstractNum w:abstractNumId="13" w15:restartNumberingAfterBreak="0">
    <w:nsid w:val="1730448E"/>
    <w:multiLevelType w:val="multilevel"/>
    <w:tmpl w:val="0406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 w15:restartNumberingAfterBreak="0">
    <w:nsid w:val="197313DE"/>
    <w:multiLevelType w:val="hybridMultilevel"/>
    <w:tmpl w:val="BBAC67DA"/>
    <w:lvl w:ilvl="0" w:tplc="8F3427DE">
      <w:start w:val="1"/>
      <w:numFmt w:val="decimal"/>
      <w:lvlText w:val="%1."/>
      <w:lvlJc w:val="left"/>
      <w:pPr>
        <w:ind w:left="1320" w:hanging="360"/>
      </w:pPr>
    </w:lvl>
    <w:lvl w:ilvl="1" w:tplc="EA8EEF62">
      <w:start w:val="1"/>
      <w:numFmt w:val="decimal"/>
      <w:lvlText w:val="%2."/>
      <w:lvlJc w:val="left"/>
      <w:pPr>
        <w:ind w:left="1320" w:hanging="360"/>
      </w:pPr>
    </w:lvl>
    <w:lvl w:ilvl="2" w:tplc="49441676">
      <w:start w:val="1"/>
      <w:numFmt w:val="decimal"/>
      <w:lvlText w:val="%3."/>
      <w:lvlJc w:val="left"/>
      <w:pPr>
        <w:ind w:left="1320" w:hanging="360"/>
      </w:pPr>
    </w:lvl>
    <w:lvl w:ilvl="3" w:tplc="364C6234">
      <w:start w:val="1"/>
      <w:numFmt w:val="decimal"/>
      <w:lvlText w:val="%4."/>
      <w:lvlJc w:val="left"/>
      <w:pPr>
        <w:ind w:left="1320" w:hanging="360"/>
      </w:pPr>
    </w:lvl>
    <w:lvl w:ilvl="4" w:tplc="C666DC38">
      <w:start w:val="1"/>
      <w:numFmt w:val="decimal"/>
      <w:lvlText w:val="%5."/>
      <w:lvlJc w:val="left"/>
      <w:pPr>
        <w:ind w:left="1320" w:hanging="360"/>
      </w:pPr>
    </w:lvl>
    <w:lvl w:ilvl="5" w:tplc="01EABDE0">
      <w:start w:val="1"/>
      <w:numFmt w:val="decimal"/>
      <w:lvlText w:val="%6."/>
      <w:lvlJc w:val="left"/>
      <w:pPr>
        <w:ind w:left="1320" w:hanging="360"/>
      </w:pPr>
    </w:lvl>
    <w:lvl w:ilvl="6" w:tplc="D28833F0">
      <w:start w:val="1"/>
      <w:numFmt w:val="decimal"/>
      <w:lvlText w:val="%7."/>
      <w:lvlJc w:val="left"/>
      <w:pPr>
        <w:ind w:left="1320" w:hanging="360"/>
      </w:pPr>
    </w:lvl>
    <w:lvl w:ilvl="7" w:tplc="D7A8EE90">
      <w:start w:val="1"/>
      <w:numFmt w:val="decimal"/>
      <w:lvlText w:val="%8."/>
      <w:lvlJc w:val="left"/>
      <w:pPr>
        <w:ind w:left="1320" w:hanging="360"/>
      </w:pPr>
    </w:lvl>
    <w:lvl w:ilvl="8" w:tplc="A086B994">
      <w:start w:val="1"/>
      <w:numFmt w:val="decimal"/>
      <w:lvlText w:val="%9."/>
      <w:lvlJc w:val="left"/>
      <w:pPr>
        <w:ind w:left="1320" w:hanging="360"/>
      </w:pPr>
    </w:lvl>
  </w:abstractNum>
  <w:abstractNum w:abstractNumId="15" w15:restartNumberingAfterBreak="0">
    <w:nsid w:val="1D620006"/>
    <w:multiLevelType w:val="hybridMultilevel"/>
    <w:tmpl w:val="2E46B9CE"/>
    <w:lvl w:ilvl="0" w:tplc="9A82F02E">
      <w:start w:val="1"/>
      <w:numFmt w:val="upperLetter"/>
      <w:lvlText w:val="%1."/>
      <w:lvlJc w:val="left"/>
      <w:pPr>
        <w:ind w:left="1020" w:hanging="360"/>
      </w:pPr>
    </w:lvl>
    <w:lvl w:ilvl="1" w:tplc="9A7043B2">
      <w:start w:val="1"/>
      <w:numFmt w:val="upperLetter"/>
      <w:lvlText w:val="%2."/>
      <w:lvlJc w:val="left"/>
      <w:pPr>
        <w:ind w:left="1020" w:hanging="360"/>
      </w:pPr>
    </w:lvl>
    <w:lvl w:ilvl="2" w:tplc="58BEFFA0">
      <w:start w:val="1"/>
      <w:numFmt w:val="upperLetter"/>
      <w:lvlText w:val="%3."/>
      <w:lvlJc w:val="left"/>
      <w:pPr>
        <w:ind w:left="1020" w:hanging="360"/>
      </w:pPr>
    </w:lvl>
    <w:lvl w:ilvl="3" w:tplc="2D685F20">
      <w:start w:val="1"/>
      <w:numFmt w:val="upperLetter"/>
      <w:lvlText w:val="%4."/>
      <w:lvlJc w:val="left"/>
      <w:pPr>
        <w:ind w:left="1020" w:hanging="360"/>
      </w:pPr>
    </w:lvl>
    <w:lvl w:ilvl="4" w:tplc="D27C8D7A">
      <w:start w:val="1"/>
      <w:numFmt w:val="upperLetter"/>
      <w:lvlText w:val="%5."/>
      <w:lvlJc w:val="left"/>
      <w:pPr>
        <w:ind w:left="1020" w:hanging="360"/>
      </w:pPr>
    </w:lvl>
    <w:lvl w:ilvl="5" w:tplc="ED1604A2">
      <w:start w:val="1"/>
      <w:numFmt w:val="upperLetter"/>
      <w:lvlText w:val="%6."/>
      <w:lvlJc w:val="left"/>
      <w:pPr>
        <w:ind w:left="1020" w:hanging="360"/>
      </w:pPr>
    </w:lvl>
    <w:lvl w:ilvl="6" w:tplc="2AA2D968">
      <w:start w:val="1"/>
      <w:numFmt w:val="upperLetter"/>
      <w:lvlText w:val="%7."/>
      <w:lvlJc w:val="left"/>
      <w:pPr>
        <w:ind w:left="1020" w:hanging="360"/>
      </w:pPr>
    </w:lvl>
    <w:lvl w:ilvl="7" w:tplc="ED28B864">
      <w:start w:val="1"/>
      <w:numFmt w:val="upperLetter"/>
      <w:lvlText w:val="%8."/>
      <w:lvlJc w:val="left"/>
      <w:pPr>
        <w:ind w:left="1020" w:hanging="360"/>
      </w:pPr>
    </w:lvl>
    <w:lvl w:ilvl="8" w:tplc="8C60E546">
      <w:start w:val="1"/>
      <w:numFmt w:val="upperLetter"/>
      <w:lvlText w:val="%9."/>
      <w:lvlJc w:val="left"/>
      <w:pPr>
        <w:ind w:left="1020" w:hanging="360"/>
      </w:pPr>
    </w:lvl>
  </w:abstractNum>
  <w:abstractNum w:abstractNumId="16" w15:restartNumberingAfterBreak="0">
    <w:nsid w:val="20FE6D67"/>
    <w:multiLevelType w:val="multilevel"/>
    <w:tmpl w:val="0406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7" w15:restartNumberingAfterBreak="0">
    <w:nsid w:val="260F492D"/>
    <w:multiLevelType w:val="multilevel"/>
    <w:tmpl w:val="FAFE8112"/>
    <w:lvl w:ilvl="0">
      <w:start w:val="1"/>
      <w:numFmt w:val="bullet"/>
      <w:pStyle w:val="ListBullet"/>
      <w:lvlText w:val=""/>
      <w:lvlJc w:val="left"/>
      <w:pPr>
        <w:ind w:left="397" w:hanging="397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ind w:left="794" w:hanging="397"/>
      </w:pPr>
      <w:rPr>
        <w:rFonts w:ascii="Symbol" w:hAnsi="Symbol" w:hint="default"/>
        <w:color w:val="auto"/>
      </w:rPr>
    </w:lvl>
    <w:lvl w:ilvl="2">
      <w:start w:val="1"/>
      <w:numFmt w:val="bullet"/>
      <w:lvlText w:val=""/>
      <w:lvlJc w:val="left"/>
      <w:pPr>
        <w:ind w:left="1191" w:hanging="397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ind w:left="1588" w:hanging="397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ind w:left="1985" w:hanging="397"/>
      </w:pPr>
      <w:rPr>
        <w:rFonts w:ascii="Symbol" w:hAnsi="Symbol" w:hint="default"/>
        <w:color w:val="auto"/>
      </w:rPr>
    </w:lvl>
    <w:lvl w:ilvl="5">
      <w:start w:val="1"/>
      <w:numFmt w:val="bullet"/>
      <w:lvlText w:val=""/>
      <w:lvlJc w:val="left"/>
      <w:pPr>
        <w:ind w:left="2382" w:hanging="397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ind w:left="2779" w:hanging="397"/>
      </w:pPr>
      <w:rPr>
        <w:rFonts w:ascii="Symbol" w:hAnsi="Symbol" w:hint="default"/>
        <w:color w:val="auto"/>
      </w:rPr>
    </w:lvl>
    <w:lvl w:ilvl="7">
      <w:start w:val="1"/>
      <w:numFmt w:val="bullet"/>
      <w:lvlText w:val=""/>
      <w:lvlJc w:val="left"/>
      <w:pPr>
        <w:ind w:left="3176" w:hanging="397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ind w:left="3573" w:hanging="397"/>
      </w:pPr>
      <w:rPr>
        <w:rFonts w:ascii="Symbol" w:hAnsi="Symbol" w:hint="default"/>
        <w:color w:val="auto"/>
      </w:rPr>
    </w:lvl>
  </w:abstractNum>
  <w:abstractNum w:abstractNumId="18" w15:restartNumberingAfterBreak="0">
    <w:nsid w:val="295971E1"/>
    <w:multiLevelType w:val="multilevel"/>
    <w:tmpl w:val="0406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9" w15:restartNumberingAfterBreak="0">
    <w:nsid w:val="2AD4368A"/>
    <w:multiLevelType w:val="multilevel"/>
    <w:tmpl w:val="0406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32465F5C"/>
    <w:multiLevelType w:val="hybridMultilevel"/>
    <w:tmpl w:val="24FA0F1A"/>
    <w:lvl w:ilvl="0" w:tplc="D6F050E0">
      <w:start w:val="1"/>
      <w:numFmt w:val="decimal"/>
      <w:lvlText w:val="%1."/>
      <w:lvlJc w:val="left"/>
      <w:pPr>
        <w:ind w:left="720" w:hanging="360"/>
      </w:pPr>
    </w:lvl>
    <w:lvl w:ilvl="1" w:tplc="1166C492">
      <w:start w:val="1"/>
      <w:numFmt w:val="decimal"/>
      <w:lvlText w:val="%2."/>
      <w:lvlJc w:val="left"/>
      <w:pPr>
        <w:ind w:left="720" w:hanging="360"/>
      </w:pPr>
    </w:lvl>
    <w:lvl w:ilvl="2" w:tplc="C0D89622">
      <w:start w:val="1"/>
      <w:numFmt w:val="decimal"/>
      <w:lvlText w:val="%3."/>
      <w:lvlJc w:val="left"/>
      <w:pPr>
        <w:ind w:left="720" w:hanging="360"/>
      </w:pPr>
    </w:lvl>
    <w:lvl w:ilvl="3" w:tplc="1C6E0EDA">
      <w:start w:val="1"/>
      <w:numFmt w:val="decimal"/>
      <w:lvlText w:val="%4."/>
      <w:lvlJc w:val="left"/>
      <w:pPr>
        <w:ind w:left="720" w:hanging="360"/>
      </w:pPr>
    </w:lvl>
    <w:lvl w:ilvl="4" w:tplc="441A2940">
      <w:start w:val="1"/>
      <w:numFmt w:val="decimal"/>
      <w:lvlText w:val="%5."/>
      <w:lvlJc w:val="left"/>
      <w:pPr>
        <w:ind w:left="720" w:hanging="360"/>
      </w:pPr>
    </w:lvl>
    <w:lvl w:ilvl="5" w:tplc="DF381836">
      <w:start w:val="1"/>
      <w:numFmt w:val="decimal"/>
      <w:lvlText w:val="%6."/>
      <w:lvlJc w:val="left"/>
      <w:pPr>
        <w:ind w:left="720" w:hanging="360"/>
      </w:pPr>
    </w:lvl>
    <w:lvl w:ilvl="6" w:tplc="2902C05E">
      <w:start w:val="1"/>
      <w:numFmt w:val="decimal"/>
      <w:lvlText w:val="%7."/>
      <w:lvlJc w:val="left"/>
      <w:pPr>
        <w:ind w:left="720" w:hanging="360"/>
      </w:pPr>
    </w:lvl>
    <w:lvl w:ilvl="7" w:tplc="49A480B0">
      <w:start w:val="1"/>
      <w:numFmt w:val="decimal"/>
      <w:lvlText w:val="%8."/>
      <w:lvlJc w:val="left"/>
      <w:pPr>
        <w:ind w:left="720" w:hanging="360"/>
      </w:pPr>
    </w:lvl>
    <w:lvl w:ilvl="8" w:tplc="58868788">
      <w:start w:val="1"/>
      <w:numFmt w:val="decimal"/>
      <w:lvlText w:val="%9."/>
      <w:lvlJc w:val="left"/>
      <w:pPr>
        <w:ind w:left="720" w:hanging="360"/>
      </w:pPr>
    </w:lvl>
  </w:abstractNum>
  <w:abstractNum w:abstractNumId="21" w15:restartNumberingAfterBreak="0">
    <w:nsid w:val="362573E2"/>
    <w:multiLevelType w:val="multilevel"/>
    <w:tmpl w:val="64441010"/>
    <w:lvl w:ilvl="0">
      <w:start w:val="1"/>
      <w:numFmt w:val="decimal"/>
      <w:pStyle w:val="ListNumber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64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01" w:hanging="90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85" w:hanging="79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098" w:hanging="90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268" w:hanging="107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52" w:hanging="1361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835" w:hanging="164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119" w:hanging="1928"/>
      </w:pPr>
      <w:rPr>
        <w:rFonts w:hint="default"/>
      </w:rPr>
    </w:lvl>
  </w:abstractNum>
  <w:abstractNum w:abstractNumId="22" w15:restartNumberingAfterBreak="0">
    <w:nsid w:val="38CF094A"/>
    <w:multiLevelType w:val="multilevel"/>
    <w:tmpl w:val="0406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3" w15:restartNumberingAfterBreak="0">
    <w:nsid w:val="38F83754"/>
    <w:multiLevelType w:val="hybridMultilevel"/>
    <w:tmpl w:val="FAC2B180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AFF7971"/>
    <w:multiLevelType w:val="hybridMultilevel"/>
    <w:tmpl w:val="E23008B2"/>
    <w:lvl w:ilvl="0" w:tplc="1D3C05A4">
      <w:start w:val="1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AE02D3C"/>
    <w:multiLevelType w:val="multilevel"/>
    <w:tmpl w:val="0406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</w:lvl>
  </w:abstractNum>
  <w:abstractNum w:abstractNumId="26" w15:restartNumberingAfterBreak="0">
    <w:nsid w:val="4C021FE4"/>
    <w:multiLevelType w:val="hybridMultilevel"/>
    <w:tmpl w:val="66BEF438"/>
    <w:lvl w:ilvl="0" w:tplc="978EC378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E03E05"/>
    <w:multiLevelType w:val="hybridMultilevel"/>
    <w:tmpl w:val="28D269C4"/>
    <w:lvl w:ilvl="0" w:tplc="0CB0345A">
      <w:start w:val="1"/>
      <w:numFmt w:val="decimal"/>
      <w:lvlText w:val="%1."/>
      <w:lvlJc w:val="left"/>
      <w:pPr>
        <w:ind w:left="720" w:hanging="360"/>
      </w:pPr>
    </w:lvl>
    <w:lvl w:ilvl="1" w:tplc="B39A8804">
      <w:start w:val="1"/>
      <w:numFmt w:val="decimal"/>
      <w:lvlText w:val="%2."/>
      <w:lvlJc w:val="left"/>
      <w:pPr>
        <w:ind w:left="720" w:hanging="360"/>
      </w:pPr>
    </w:lvl>
    <w:lvl w:ilvl="2" w:tplc="97F2A8BE">
      <w:start w:val="1"/>
      <w:numFmt w:val="decimal"/>
      <w:lvlText w:val="%3."/>
      <w:lvlJc w:val="left"/>
      <w:pPr>
        <w:ind w:left="720" w:hanging="360"/>
      </w:pPr>
    </w:lvl>
    <w:lvl w:ilvl="3" w:tplc="F282FDEA">
      <w:start w:val="1"/>
      <w:numFmt w:val="decimal"/>
      <w:lvlText w:val="%4."/>
      <w:lvlJc w:val="left"/>
      <w:pPr>
        <w:ind w:left="720" w:hanging="360"/>
      </w:pPr>
    </w:lvl>
    <w:lvl w:ilvl="4" w:tplc="8E7000AC">
      <w:start w:val="1"/>
      <w:numFmt w:val="decimal"/>
      <w:lvlText w:val="%5."/>
      <w:lvlJc w:val="left"/>
      <w:pPr>
        <w:ind w:left="720" w:hanging="360"/>
      </w:pPr>
    </w:lvl>
    <w:lvl w:ilvl="5" w:tplc="113684A8">
      <w:start w:val="1"/>
      <w:numFmt w:val="decimal"/>
      <w:lvlText w:val="%6."/>
      <w:lvlJc w:val="left"/>
      <w:pPr>
        <w:ind w:left="720" w:hanging="360"/>
      </w:pPr>
    </w:lvl>
    <w:lvl w:ilvl="6" w:tplc="87F8BFEA">
      <w:start w:val="1"/>
      <w:numFmt w:val="decimal"/>
      <w:lvlText w:val="%7."/>
      <w:lvlJc w:val="left"/>
      <w:pPr>
        <w:ind w:left="720" w:hanging="360"/>
      </w:pPr>
    </w:lvl>
    <w:lvl w:ilvl="7" w:tplc="E59EA0F4">
      <w:start w:val="1"/>
      <w:numFmt w:val="decimal"/>
      <w:lvlText w:val="%8."/>
      <w:lvlJc w:val="left"/>
      <w:pPr>
        <w:ind w:left="720" w:hanging="360"/>
      </w:pPr>
    </w:lvl>
    <w:lvl w:ilvl="8" w:tplc="53D232A4">
      <w:start w:val="1"/>
      <w:numFmt w:val="decimal"/>
      <w:lvlText w:val="%9."/>
      <w:lvlJc w:val="left"/>
      <w:pPr>
        <w:ind w:left="720" w:hanging="360"/>
      </w:pPr>
    </w:lvl>
  </w:abstractNum>
  <w:abstractNum w:abstractNumId="28" w15:restartNumberingAfterBreak="0">
    <w:nsid w:val="556714AF"/>
    <w:multiLevelType w:val="hybridMultilevel"/>
    <w:tmpl w:val="9D9E3162"/>
    <w:lvl w:ilvl="0" w:tplc="F32EC6F0">
      <w:start w:val="1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59339FE"/>
    <w:multiLevelType w:val="multilevel"/>
    <w:tmpl w:val="0406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0" w15:restartNumberingAfterBreak="0">
    <w:nsid w:val="567A60B2"/>
    <w:multiLevelType w:val="hybridMultilevel"/>
    <w:tmpl w:val="6FC44FD8"/>
    <w:lvl w:ilvl="0" w:tplc="6BF2C44E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8F91064"/>
    <w:multiLevelType w:val="hybridMultilevel"/>
    <w:tmpl w:val="DDB85A9A"/>
    <w:lvl w:ilvl="0" w:tplc="6DF482FE">
      <w:start w:val="1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557BB0"/>
    <w:multiLevelType w:val="multilevel"/>
    <w:tmpl w:val="0406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3" w15:restartNumberingAfterBreak="0">
    <w:nsid w:val="65391778"/>
    <w:multiLevelType w:val="hybridMultilevel"/>
    <w:tmpl w:val="06BA850C"/>
    <w:lvl w:ilvl="0" w:tplc="A246F406">
      <w:start w:val="1"/>
      <w:numFmt w:val="decimal"/>
      <w:lvlText w:val="%1."/>
      <w:lvlJc w:val="left"/>
      <w:pPr>
        <w:ind w:left="720" w:hanging="360"/>
      </w:pPr>
    </w:lvl>
    <w:lvl w:ilvl="1" w:tplc="1D9AFDB2">
      <w:start w:val="1"/>
      <w:numFmt w:val="decimal"/>
      <w:lvlText w:val="%2."/>
      <w:lvlJc w:val="left"/>
      <w:pPr>
        <w:ind w:left="720" w:hanging="360"/>
      </w:pPr>
    </w:lvl>
    <w:lvl w:ilvl="2" w:tplc="23328CD6">
      <w:start w:val="1"/>
      <w:numFmt w:val="decimal"/>
      <w:lvlText w:val="%3."/>
      <w:lvlJc w:val="left"/>
      <w:pPr>
        <w:ind w:left="720" w:hanging="360"/>
      </w:pPr>
    </w:lvl>
    <w:lvl w:ilvl="3" w:tplc="668ED92E">
      <w:start w:val="1"/>
      <w:numFmt w:val="decimal"/>
      <w:lvlText w:val="%4."/>
      <w:lvlJc w:val="left"/>
      <w:pPr>
        <w:ind w:left="720" w:hanging="360"/>
      </w:pPr>
    </w:lvl>
    <w:lvl w:ilvl="4" w:tplc="73CE152C">
      <w:start w:val="1"/>
      <w:numFmt w:val="decimal"/>
      <w:lvlText w:val="%5."/>
      <w:lvlJc w:val="left"/>
      <w:pPr>
        <w:ind w:left="720" w:hanging="360"/>
      </w:pPr>
    </w:lvl>
    <w:lvl w:ilvl="5" w:tplc="962A5322">
      <w:start w:val="1"/>
      <w:numFmt w:val="decimal"/>
      <w:lvlText w:val="%6."/>
      <w:lvlJc w:val="left"/>
      <w:pPr>
        <w:ind w:left="720" w:hanging="360"/>
      </w:pPr>
    </w:lvl>
    <w:lvl w:ilvl="6" w:tplc="BC64C4F2">
      <w:start w:val="1"/>
      <w:numFmt w:val="decimal"/>
      <w:lvlText w:val="%7."/>
      <w:lvlJc w:val="left"/>
      <w:pPr>
        <w:ind w:left="720" w:hanging="360"/>
      </w:pPr>
    </w:lvl>
    <w:lvl w:ilvl="7" w:tplc="16A8A81A">
      <w:start w:val="1"/>
      <w:numFmt w:val="decimal"/>
      <w:lvlText w:val="%8."/>
      <w:lvlJc w:val="left"/>
      <w:pPr>
        <w:ind w:left="720" w:hanging="360"/>
      </w:pPr>
    </w:lvl>
    <w:lvl w:ilvl="8" w:tplc="7C8A36C4">
      <w:start w:val="1"/>
      <w:numFmt w:val="decimal"/>
      <w:lvlText w:val="%9."/>
      <w:lvlJc w:val="left"/>
      <w:pPr>
        <w:ind w:left="720" w:hanging="360"/>
      </w:pPr>
    </w:lvl>
  </w:abstractNum>
  <w:abstractNum w:abstractNumId="34" w15:restartNumberingAfterBreak="0">
    <w:nsid w:val="6ACB3B03"/>
    <w:multiLevelType w:val="multilevel"/>
    <w:tmpl w:val="177C74E6"/>
    <w:lvl w:ilvl="0">
      <w:start w:val="1"/>
      <w:numFmt w:val="bullet"/>
      <w:pStyle w:val="Normal-Bullet"/>
      <w:lvlText w:val=""/>
      <w:lvlJc w:val="left"/>
      <w:pPr>
        <w:tabs>
          <w:tab w:val="num" w:pos="397"/>
        </w:tabs>
        <w:ind w:left="397" w:hanging="397"/>
      </w:pPr>
      <w:rPr>
        <w:rFonts w:ascii="Wingdings" w:hAnsi="Wingdings" w:hint="default"/>
      </w:rPr>
    </w:lvl>
    <w:lvl w:ilvl="1">
      <w:start w:val="1"/>
      <w:numFmt w:val="bullet"/>
      <w:lvlText w:val=""/>
      <w:lvlJc w:val="left"/>
      <w:pPr>
        <w:tabs>
          <w:tab w:val="num" w:pos="794"/>
        </w:tabs>
        <w:ind w:left="794" w:hanging="397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1191"/>
        </w:tabs>
        <w:ind w:left="1191" w:hanging="397"/>
      </w:pPr>
      <w:rPr>
        <w:rFonts w:ascii="Wingdings" w:hAnsi="Wingdings" w:hint="default"/>
      </w:rPr>
    </w:lvl>
    <w:lvl w:ilvl="3">
      <w:start w:val="1"/>
      <w:numFmt w:val="bullet"/>
      <w:lvlText w:val=""/>
      <w:lvlJc w:val="left"/>
      <w:pPr>
        <w:tabs>
          <w:tab w:val="num" w:pos="1588"/>
        </w:tabs>
        <w:ind w:left="1588" w:hanging="397"/>
      </w:pPr>
      <w:rPr>
        <w:rFonts w:ascii="Wingdings" w:hAnsi="Wingdings" w:hint="default"/>
      </w:rPr>
    </w:lvl>
    <w:lvl w:ilvl="4">
      <w:start w:val="1"/>
      <w:numFmt w:val="bullet"/>
      <w:lvlText w:val=""/>
      <w:lvlJc w:val="left"/>
      <w:pPr>
        <w:tabs>
          <w:tab w:val="num" w:pos="1985"/>
        </w:tabs>
        <w:ind w:left="1985" w:hanging="397"/>
      </w:pPr>
      <w:rPr>
        <w:rFonts w:ascii="Wingdings" w:hAnsi="Wingdings" w:hint="default"/>
      </w:rPr>
    </w:lvl>
    <w:lvl w:ilvl="5">
      <w:start w:val="1"/>
      <w:numFmt w:val="bullet"/>
      <w:lvlText w:val=""/>
      <w:lvlJc w:val="left"/>
      <w:pPr>
        <w:tabs>
          <w:tab w:val="num" w:pos="2381"/>
        </w:tabs>
        <w:ind w:left="2381" w:hanging="396"/>
      </w:pPr>
      <w:rPr>
        <w:rFonts w:ascii="Wingdings" w:hAnsi="Wingdings" w:hint="default"/>
      </w:rPr>
    </w:lvl>
    <w:lvl w:ilvl="6">
      <w:start w:val="1"/>
      <w:numFmt w:val="bullet"/>
      <w:lvlText w:val=""/>
      <w:lvlJc w:val="left"/>
      <w:pPr>
        <w:tabs>
          <w:tab w:val="num" w:pos="2778"/>
        </w:tabs>
        <w:ind w:left="2778" w:hanging="397"/>
      </w:pPr>
      <w:rPr>
        <w:rFonts w:ascii="Wingdings" w:hAnsi="Wingdings" w:hint="default"/>
      </w:rPr>
    </w:lvl>
    <w:lvl w:ilvl="7">
      <w:start w:val="1"/>
      <w:numFmt w:val="bullet"/>
      <w:lvlText w:val=""/>
      <w:lvlJc w:val="left"/>
      <w:pPr>
        <w:tabs>
          <w:tab w:val="num" w:pos="3175"/>
        </w:tabs>
        <w:ind w:left="3175" w:hanging="397"/>
      </w:pPr>
      <w:rPr>
        <w:rFonts w:ascii="Wingdings" w:hAnsi="Wingdings" w:hint="default"/>
      </w:rPr>
    </w:lvl>
    <w:lvl w:ilvl="8">
      <w:start w:val="1"/>
      <w:numFmt w:val="bullet"/>
      <w:lvlText w:val=""/>
      <w:lvlJc w:val="left"/>
      <w:pPr>
        <w:tabs>
          <w:tab w:val="num" w:pos="3572"/>
        </w:tabs>
        <w:ind w:left="3572" w:hanging="397"/>
      </w:pPr>
      <w:rPr>
        <w:rFonts w:ascii="Wingdings" w:hAnsi="Wingdings" w:hint="default"/>
      </w:rPr>
    </w:lvl>
  </w:abstractNum>
  <w:abstractNum w:abstractNumId="35" w15:restartNumberingAfterBreak="0">
    <w:nsid w:val="6EF339BD"/>
    <w:multiLevelType w:val="hybridMultilevel"/>
    <w:tmpl w:val="93A2509E"/>
    <w:lvl w:ilvl="0" w:tplc="9E2A2F0E">
      <w:start w:val="1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34C7605"/>
    <w:multiLevelType w:val="multilevel"/>
    <w:tmpl w:val="AB2EA530"/>
    <w:lvl w:ilvl="0">
      <w:start w:val="1"/>
      <w:numFmt w:val="decimal"/>
      <w:pStyle w:val="Normal-Numbering"/>
      <w:lvlText w:val="%1."/>
      <w:lvlJc w:val="left"/>
      <w:pPr>
        <w:tabs>
          <w:tab w:val="num" w:pos="397"/>
        </w:tabs>
        <w:ind w:left="397" w:hanging="397"/>
      </w:pPr>
      <w:rPr>
        <w:rFonts w:ascii="Georgia" w:hAnsi="Georgia" w:hint="default"/>
        <w:b w:val="0"/>
        <w:i w:val="0"/>
        <w:sz w:val="21"/>
      </w:rPr>
    </w:lvl>
    <w:lvl w:ilvl="1">
      <w:start w:val="1"/>
      <w:numFmt w:val="decimal"/>
      <w:lvlText w:val="%1.%2"/>
      <w:lvlJc w:val="left"/>
      <w:pPr>
        <w:tabs>
          <w:tab w:val="num" w:pos="794"/>
        </w:tabs>
        <w:ind w:left="794" w:hanging="397"/>
      </w:pPr>
      <w:rPr>
        <w:rFonts w:ascii="Georgia" w:hAnsi="Georgia" w:hint="default"/>
        <w:b w:val="0"/>
        <w:i w:val="0"/>
        <w:sz w:val="21"/>
      </w:rPr>
    </w:lvl>
    <w:lvl w:ilvl="2">
      <w:start w:val="1"/>
      <w:numFmt w:val="decimal"/>
      <w:lvlText w:val="%1.%2.%3"/>
      <w:lvlJc w:val="left"/>
      <w:pPr>
        <w:tabs>
          <w:tab w:val="num" w:pos="1191"/>
        </w:tabs>
        <w:ind w:left="1191" w:hanging="397"/>
      </w:pPr>
      <w:rPr>
        <w:rFonts w:ascii="Georgia" w:hAnsi="Georgia" w:hint="default"/>
        <w:b w:val="0"/>
        <w:i w:val="0"/>
        <w:sz w:val="21"/>
      </w:rPr>
    </w:lvl>
    <w:lvl w:ilvl="3">
      <w:start w:val="1"/>
      <w:numFmt w:val="decimal"/>
      <w:lvlText w:val="%1.%2.%3.%4"/>
      <w:lvlJc w:val="left"/>
      <w:pPr>
        <w:tabs>
          <w:tab w:val="num" w:pos="1588"/>
        </w:tabs>
        <w:ind w:left="1588" w:hanging="397"/>
      </w:pPr>
      <w:rPr>
        <w:rFonts w:ascii="Georgia" w:hAnsi="Georgia" w:hint="default"/>
        <w:b w:val="0"/>
        <w:i w:val="0"/>
        <w:sz w:val="21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left="1985" w:hanging="397"/>
      </w:pPr>
      <w:rPr>
        <w:rFonts w:ascii="Georgia" w:hAnsi="Georgia" w:hint="default"/>
        <w:b w:val="0"/>
        <w:i w:val="0"/>
        <w:sz w:val="21"/>
      </w:rPr>
    </w:lvl>
    <w:lvl w:ilvl="5">
      <w:start w:val="1"/>
      <w:numFmt w:val="decimal"/>
      <w:lvlText w:val="%1.%2.%3.%4.%5.%6"/>
      <w:lvlJc w:val="left"/>
      <w:pPr>
        <w:tabs>
          <w:tab w:val="num" w:pos="2381"/>
        </w:tabs>
        <w:ind w:left="2381" w:hanging="396"/>
      </w:pPr>
      <w:rPr>
        <w:rFonts w:ascii="Georgia" w:hAnsi="Georgia" w:hint="default"/>
        <w:b w:val="0"/>
        <w:i w:val="0"/>
        <w:sz w:val="21"/>
      </w:rPr>
    </w:lvl>
    <w:lvl w:ilvl="6">
      <w:start w:val="1"/>
      <w:numFmt w:val="decimal"/>
      <w:lvlText w:val="%1.%2.%3.%4.%5.%6.%7"/>
      <w:lvlJc w:val="left"/>
      <w:pPr>
        <w:tabs>
          <w:tab w:val="num" w:pos="2381"/>
        </w:tabs>
        <w:ind w:left="2381" w:hanging="396"/>
      </w:pPr>
      <w:rPr>
        <w:rFonts w:ascii="Georgia" w:hAnsi="Georgia" w:hint="default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2381"/>
        </w:tabs>
        <w:ind w:left="2381" w:hanging="396"/>
      </w:pPr>
      <w:rPr>
        <w:rFonts w:ascii="Georgia" w:hAnsi="Georgia" w:hint="default"/>
        <w:b w:val="0"/>
        <w:i w:val="0"/>
        <w:sz w:val="21"/>
      </w:rPr>
    </w:lvl>
    <w:lvl w:ilvl="8">
      <w:start w:val="1"/>
      <w:numFmt w:val="decimal"/>
      <w:lvlText w:val="%1.%2.%3.%4.%5.%6.%7.%8.%9"/>
      <w:lvlJc w:val="left"/>
      <w:pPr>
        <w:tabs>
          <w:tab w:val="num" w:pos="2381"/>
        </w:tabs>
        <w:ind w:left="2381" w:hanging="396"/>
      </w:pPr>
      <w:rPr>
        <w:rFonts w:ascii="Georgia" w:hAnsi="Georgia" w:hint="default"/>
        <w:b w:val="0"/>
        <w:i w:val="0"/>
        <w:sz w:val="21"/>
      </w:rPr>
    </w:lvl>
  </w:abstractNum>
  <w:abstractNum w:abstractNumId="37" w15:restartNumberingAfterBreak="0">
    <w:nsid w:val="73CD4F47"/>
    <w:multiLevelType w:val="hybridMultilevel"/>
    <w:tmpl w:val="F6A82504"/>
    <w:lvl w:ilvl="0" w:tplc="D004AD9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49A1C47"/>
    <w:multiLevelType w:val="hybridMultilevel"/>
    <w:tmpl w:val="235E1BB6"/>
    <w:lvl w:ilvl="0" w:tplc="70E47494">
      <w:start w:val="1"/>
      <w:numFmt w:val="decimal"/>
      <w:lvlText w:val="%1."/>
      <w:lvlJc w:val="left"/>
      <w:pPr>
        <w:ind w:left="720" w:hanging="360"/>
      </w:pPr>
    </w:lvl>
    <w:lvl w:ilvl="1" w:tplc="F118D2C2">
      <w:start w:val="1"/>
      <w:numFmt w:val="decimal"/>
      <w:lvlText w:val="%2."/>
      <w:lvlJc w:val="left"/>
      <w:pPr>
        <w:ind w:left="720" w:hanging="360"/>
      </w:pPr>
    </w:lvl>
    <w:lvl w:ilvl="2" w:tplc="DFC65434">
      <w:start w:val="1"/>
      <w:numFmt w:val="decimal"/>
      <w:lvlText w:val="%3."/>
      <w:lvlJc w:val="left"/>
      <w:pPr>
        <w:ind w:left="720" w:hanging="360"/>
      </w:pPr>
    </w:lvl>
    <w:lvl w:ilvl="3" w:tplc="AF5AAF0E">
      <w:start w:val="1"/>
      <w:numFmt w:val="decimal"/>
      <w:lvlText w:val="%4."/>
      <w:lvlJc w:val="left"/>
      <w:pPr>
        <w:ind w:left="720" w:hanging="360"/>
      </w:pPr>
    </w:lvl>
    <w:lvl w:ilvl="4" w:tplc="4D7629E6">
      <w:start w:val="1"/>
      <w:numFmt w:val="decimal"/>
      <w:lvlText w:val="%5."/>
      <w:lvlJc w:val="left"/>
      <w:pPr>
        <w:ind w:left="720" w:hanging="360"/>
      </w:pPr>
    </w:lvl>
    <w:lvl w:ilvl="5" w:tplc="BA0293B8">
      <w:start w:val="1"/>
      <w:numFmt w:val="decimal"/>
      <w:lvlText w:val="%6."/>
      <w:lvlJc w:val="left"/>
      <w:pPr>
        <w:ind w:left="720" w:hanging="360"/>
      </w:pPr>
    </w:lvl>
    <w:lvl w:ilvl="6" w:tplc="76842B68">
      <w:start w:val="1"/>
      <w:numFmt w:val="decimal"/>
      <w:lvlText w:val="%7."/>
      <w:lvlJc w:val="left"/>
      <w:pPr>
        <w:ind w:left="720" w:hanging="360"/>
      </w:pPr>
    </w:lvl>
    <w:lvl w:ilvl="7" w:tplc="9DAC4B76">
      <w:start w:val="1"/>
      <w:numFmt w:val="decimal"/>
      <w:lvlText w:val="%8."/>
      <w:lvlJc w:val="left"/>
      <w:pPr>
        <w:ind w:left="720" w:hanging="360"/>
      </w:pPr>
    </w:lvl>
    <w:lvl w:ilvl="8" w:tplc="64D24D54">
      <w:start w:val="1"/>
      <w:numFmt w:val="decimal"/>
      <w:lvlText w:val="%9."/>
      <w:lvlJc w:val="left"/>
      <w:pPr>
        <w:ind w:left="720" w:hanging="360"/>
      </w:pPr>
    </w:lvl>
  </w:abstractNum>
  <w:abstractNum w:abstractNumId="39" w15:restartNumberingAfterBreak="0">
    <w:nsid w:val="754104D9"/>
    <w:multiLevelType w:val="hybridMultilevel"/>
    <w:tmpl w:val="34BC8EC0"/>
    <w:lvl w:ilvl="0" w:tplc="D1C05102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4486542A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39480EC8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889407D8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647A3024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560A54B4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D5940B3A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20AA91B2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BE2AE5D4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num w:numId="1" w16cid:durableId="120728002">
    <w:abstractNumId w:val="25"/>
  </w:num>
  <w:num w:numId="2" w16cid:durableId="1466388565">
    <w:abstractNumId w:val="13"/>
  </w:num>
  <w:num w:numId="3" w16cid:durableId="1146776149">
    <w:abstractNumId w:val="22"/>
  </w:num>
  <w:num w:numId="4" w16cid:durableId="826554393">
    <w:abstractNumId w:val="17"/>
  </w:num>
  <w:num w:numId="5" w16cid:durableId="1133017375">
    <w:abstractNumId w:val="8"/>
  </w:num>
  <w:num w:numId="6" w16cid:durableId="584924715">
    <w:abstractNumId w:val="7"/>
  </w:num>
  <w:num w:numId="7" w16cid:durableId="1570921073">
    <w:abstractNumId w:val="6"/>
  </w:num>
  <w:num w:numId="8" w16cid:durableId="2134519602">
    <w:abstractNumId w:val="5"/>
  </w:num>
  <w:num w:numId="9" w16cid:durableId="1515800050">
    <w:abstractNumId w:val="21"/>
  </w:num>
  <w:num w:numId="10" w16cid:durableId="1885091826">
    <w:abstractNumId w:val="4"/>
  </w:num>
  <w:num w:numId="11" w16cid:durableId="1670449177">
    <w:abstractNumId w:val="3"/>
  </w:num>
  <w:num w:numId="12" w16cid:durableId="199513514">
    <w:abstractNumId w:val="2"/>
  </w:num>
  <w:num w:numId="13" w16cid:durableId="1945068804">
    <w:abstractNumId w:val="1"/>
  </w:num>
  <w:num w:numId="14" w16cid:durableId="1416896499">
    <w:abstractNumId w:val="34"/>
  </w:num>
  <w:num w:numId="15" w16cid:durableId="1143959197">
    <w:abstractNumId w:val="36"/>
  </w:num>
  <w:num w:numId="16" w16cid:durableId="1695569496">
    <w:abstractNumId w:val="32"/>
  </w:num>
  <w:num w:numId="17" w16cid:durableId="1333147944">
    <w:abstractNumId w:val="18"/>
  </w:num>
  <w:num w:numId="18" w16cid:durableId="1651203249">
    <w:abstractNumId w:val="29"/>
  </w:num>
  <w:num w:numId="19" w16cid:durableId="169609232">
    <w:abstractNumId w:val="19"/>
  </w:num>
  <w:num w:numId="20" w16cid:durableId="1362901738">
    <w:abstractNumId w:val="16"/>
  </w:num>
  <w:num w:numId="21" w16cid:durableId="260719187">
    <w:abstractNumId w:val="0"/>
  </w:num>
  <w:num w:numId="22" w16cid:durableId="1426030363">
    <w:abstractNumId w:val="9"/>
  </w:num>
  <w:num w:numId="23" w16cid:durableId="1792700670">
    <w:abstractNumId w:val="24"/>
  </w:num>
  <w:num w:numId="24" w16cid:durableId="81143210">
    <w:abstractNumId w:val="31"/>
  </w:num>
  <w:num w:numId="25" w16cid:durableId="1243563237">
    <w:abstractNumId w:val="30"/>
  </w:num>
  <w:num w:numId="26" w16cid:durableId="1871726548">
    <w:abstractNumId w:val="26"/>
  </w:num>
  <w:num w:numId="27" w16cid:durableId="1767728024">
    <w:abstractNumId w:val="12"/>
  </w:num>
  <w:num w:numId="28" w16cid:durableId="803428661">
    <w:abstractNumId w:val="15"/>
  </w:num>
  <w:num w:numId="29" w16cid:durableId="1476415308">
    <w:abstractNumId w:val="37"/>
  </w:num>
  <w:num w:numId="30" w16cid:durableId="1366639126">
    <w:abstractNumId w:val="23"/>
  </w:num>
  <w:num w:numId="31" w16cid:durableId="2019886475">
    <w:abstractNumId w:val="14"/>
  </w:num>
  <w:num w:numId="32" w16cid:durableId="2101679764">
    <w:abstractNumId w:val="38"/>
  </w:num>
  <w:num w:numId="33" w16cid:durableId="326834966">
    <w:abstractNumId w:val="27"/>
  </w:num>
  <w:num w:numId="34" w16cid:durableId="192115794">
    <w:abstractNumId w:val="10"/>
  </w:num>
  <w:num w:numId="35" w16cid:durableId="1907715811">
    <w:abstractNumId w:val="20"/>
  </w:num>
  <w:num w:numId="36" w16cid:durableId="1130830090">
    <w:abstractNumId w:val="33"/>
  </w:num>
  <w:num w:numId="37" w16cid:durableId="996344884">
    <w:abstractNumId w:val="28"/>
  </w:num>
  <w:num w:numId="38" w16cid:durableId="1368489764">
    <w:abstractNumId w:val="39"/>
  </w:num>
  <w:num w:numId="39" w16cid:durableId="923294847">
    <w:abstractNumId w:val="35"/>
  </w:num>
  <w:num w:numId="40" w16cid:durableId="391737459">
    <w:abstractNumId w:val="11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attachedTemplate r:id="rId1"/>
  <w:defaultTabStop w:val="720"/>
  <w:autoHyphenation/>
  <w:hyphenationZone w:val="284"/>
  <w:drawingGridHorizontalSpacing w:val="105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5D7A"/>
    <w:rsid w:val="000011FF"/>
    <w:rsid w:val="00003B6C"/>
    <w:rsid w:val="000221B7"/>
    <w:rsid w:val="00024F8C"/>
    <w:rsid w:val="00027431"/>
    <w:rsid w:val="00032B4F"/>
    <w:rsid w:val="00033500"/>
    <w:rsid w:val="00051A09"/>
    <w:rsid w:val="00054B15"/>
    <w:rsid w:val="000553F3"/>
    <w:rsid w:val="000570AD"/>
    <w:rsid w:val="00062161"/>
    <w:rsid w:val="00065C0F"/>
    <w:rsid w:val="00074AEF"/>
    <w:rsid w:val="00094D54"/>
    <w:rsid w:val="00096068"/>
    <w:rsid w:val="000A462B"/>
    <w:rsid w:val="000A48FF"/>
    <w:rsid w:val="000B2A66"/>
    <w:rsid w:val="000D4F1A"/>
    <w:rsid w:val="000D58D1"/>
    <w:rsid w:val="000D6181"/>
    <w:rsid w:val="000D7729"/>
    <w:rsid w:val="000E1334"/>
    <w:rsid w:val="000E265D"/>
    <w:rsid w:val="000E46C3"/>
    <w:rsid w:val="000F70D9"/>
    <w:rsid w:val="000F70DC"/>
    <w:rsid w:val="001213E5"/>
    <w:rsid w:val="0012702C"/>
    <w:rsid w:val="00130BD0"/>
    <w:rsid w:val="00132A7A"/>
    <w:rsid w:val="00144417"/>
    <w:rsid w:val="00147AB2"/>
    <w:rsid w:val="00153477"/>
    <w:rsid w:val="00156D0E"/>
    <w:rsid w:val="00160373"/>
    <w:rsid w:val="00161D4A"/>
    <w:rsid w:val="00165822"/>
    <w:rsid w:val="00167344"/>
    <w:rsid w:val="00180066"/>
    <w:rsid w:val="00182A86"/>
    <w:rsid w:val="00186ECA"/>
    <w:rsid w:val="00191872"/>
    <w:rsid w:val="00192812"/>
    <w:rsid w:val="0019604D"/>
    <w:rsid w:val="001A4D59"/>
    <w:rsid w:val="001A5D7A"/>
    <w:rsid w:val="001A67BC"/>
    <w:rsid w:val="001A77F7"/>
    <w:rsid w:val="001B13CE"/>
    <w:rsid w:val="001B1851"/>
    <w:rsid w:val="001B48DB"/>
    <w:rsid w:val="001B5B08"/>
    <w:rsid w:val="001B7CB4"/>
    <w:rsid w:val="001C2E9B"/>
    <w:rsid w:val="001E15E4"/>
    <w:rsid w:val="001F6627"/>
    <w:rsid w:val="001F665E"/>
    <w:rsid w:val="00201945"/>
    <w:rsid w:val="00204DC7"/>
    <w:rsid w:val="00213BCF"/>
    <w:rsid w:val="002171DE"/>
    <w:rsid w:val="00227E7F"/>
    <w:rsid w:val="002307BF"/>
    <w:rsid w:val="00232741"/>
    <w:rsid w:val="00235108"/>
    <w:rsid w:val="002419B0"/>
    <w:rsid w:val="002464E0"/>
    <w:rsid w:val="00247A66"/>
    <w:rsid w:val="0025262C"/>
    <w:rsid w:val="00253944"/>
    <w:rsid w:val="0025572D"/>
    <w:rsid w:val="00255917"/>
    <w:rsid w:val="0025642C"/>
    <w:rsid w:val="00261B99"/>
    <w:rsid w:val="00267D18"/>
    <w:rsid w:val="00270682"/>
    <w:rsid w:val="00270EFE"/>
    <w:rsid w:val="00284BB8"/>
    <w:rsid w:val="0028579D"/>
    <w:rsid w:val="002A4E23"/>
    <w:rsid w:val="002B043A"/>
    <w:rsid w:val="002B129E"/>
    <w:rsid w:val="002B6407"/>
    <w:rsid w:val="002C100C"/>
    <w:rsid w:val="002E326D"/>
    <w:rsid w:val="002F0F97"/>
    <w:rsid w:val="002F3BF9"/>
    <w:rsid w:val="002F7F91"/>
    <w:rsid w:val="003001FB"/>
    <w:rsid w:val="00303EB3"/>
    <w:rsid w:val="003122C4"/>
    <w:rsid w:val="00312D10"/>
    <w:rsid w:val="00330802"/>
    <w:rsid w:val="00331A73"/>
    <w:rsid w:val="00331F9D"/>
    <w:rsid w:val="00336DC5"/>
    <w:rsid w:val="0034014F"/>
    <w:rsid w:val="0034031E"/>
    <w:rsid w:val="0034099C"/>
    <w:rsid w:val="00355698"/>
    <w:rsid w:val="003646CE"/>
    <w:rsid w:val="00370CD1"/>
    <w:rsid w:val="00372A7D"/>
    <w:rsid w:val="00374859"/>
    <w:rsid w:val="003770FD"/>
    <w:rsid w:val="00385E94"/>
    <w:rsid w:val="003955CD"/>
    <w:rsid w:val="003A0992"/>
    <w:rsid w:val="003A5CC4"/>
    <w:rsid w:val="003B0301"/>
    <w:rsid w:val="003B0E45"/>
    <w:rsid w:val="003E6170"/>
    <w:rsid w:val="003F33BA"/>
    <w:rsid w:val="00404FD1"/>
    <w:rsid w:val="00411A1B"/>
    <w:rsid w:val="00423170"/>
    <w:rsid w:val="004262ED"/>
    <w:rsid w:val="0043392E"/>
    <w:rsid w:val="0043573B"/>
    <w:rsid w:val="00441897"/>
    <w:rsid w:val="00443D5B"/>
    <w:rsid w:val="00446187"/>
    <w:rsid w:val="00450B9C"/>
    <w:rsid w:val="00451EBD"/>
    <w:rsid w:val="00467364"/>
    <w:rsid w:val="00471E2C"/>
    <w:rsid w:val="00475F24"/>
    <w:rsid w:val="004777F0"/>
    <w:rsid w:val="004803D4"/>
    <w:rsid w:val="00481982"/>
    <w:rsid w:val="00486DBC"/>
    <w:rsid w:val="0048777D"/>
    <w:rsid w:val="004A2009"/>
    <w:rsid w:val="004A66E6"/>
    <w:rsid w:val="004B63C7"/>
    <w:rsid w:val="004B7390"/>
    <w:rsid w:val="004C1620"/>
    <w:rsid w:val="004C27E3"/>
    <w:rsid w:val="004D00EC"/>
    <w:rsid w:val="004E3778"/>
    <w:rsid w:val="004F44AC"/>
    <w:rsid w:val="004F65CA"/>
    <w:rsid w:val="00504494"/>
    <w:rsid w:val="00531E58"/>
    <w:rsid w:val="00533CEE"/>
    <w:rsid w:val="00535205"/>
    <w:rsid w:val="00536DF4"/>
    <w:rsid w:val="00541B8A"/>
    <w:rsid w:val="005435AF"/>
    <w:rsid w:val="00547ACA"/>
    <w:rsid w:val="00551281"/>
    <w:rsid w:val="00562679"/>
    <w:rsid w:val="00562685"/>
    <w:rsid w:val="005630EC"/>
    <w:rsid w:val="00565F6D"/>
    <w:rsid w:val="00567F0D"/>
    <w:rsid w:val="005755B6"/>
    <w:rsid w:val="00577E20"/>
    <w:rsid w:val="005802EE"/>
    <w:rsid w:val="005909A7"/>
    <w:rsid w:val="00595CFB"/>
    <w:rsid w:val="005A641C"/>
    <w:rsid w:val="005B1DAA"/>
    <w:rsid w:val="005B34A3"/>
    <w:rsid w:val="005B3659"/>
    <w:rsid w:val="005C13F3"/>
    <w:rsid w:val="005C6152"/>
    <w:rsid w:val="005C7510"/>
    <w:rsid w:val="005D11FE"/>
    <w:rsid w:val="005D5DAA"/>
    <w:rsid w:val="005E6CB9"/>
    <w:rsid w:val="005F1B3A"/>
    <w:rsid w:val="005F3100"/>
    <w:rsid w:val="00601BB3"/>
    <w:rsid w:val="0060260C"/>
    <w:rsid w:val="006033CC"/>
    <w:rsid w:val="0060539C"/>
    <w:rsid w:val="00614E08"/>
    <w:rsid w:val="00620C41"/>
    <w:rsid w:val="00620D0B"/>
    <w:rsid w:val="00641B24"/>
    <w:rsid w:val="00643A7A"/>
    <w:rsid w:val="0064737B"/>
    <w:rsid w:val="00650332"/>
    <w:rsid w:val="0065038C"/>
    <w:rsid w:val="00654046"/>
    <w:rsid w:val="0065762A"/>
    <w:rsid w:val="00663BC3"/>
    <w:rsid w:val="00664646"/>
    <w:rsid w:val="00666196"/>
    <w:rsid w:val="0066674A"/>
    <w:rsid w:val="00670917"/>
    <w:rsid w:val="006803D7"/>
    <w:rsid w:val="00683BE2"/>
    <w:rsid w:val="0069128A"/>
    <w:rsid w:val="00693257"/>
    <w:rsid w:val="006964C1"/>
    <w:rsid w:val="006971AA"/>
    <w:rsid w:val="006A2502"/>
    <w:rsid w:val="006A7ADC"/>
    <w:rsid w:val="006B2A52"/>
    <w:rsid w:val="006B4632"/>
    <w:rsid w:val="006B6134"/>
    <w:rsid w:val="006C1797"/>
    <w:rsid w:val="006C3A1B"/>
    <w:rsid w:val="006D2642"/>
    <w:rsid w:val="006D5CFC"/>
    <w:rsid w:val="006D65DC"/>
    <w:rsid w:val="006E3401"/>
    <w:rsid w:val="006F4B3E"/>
    <w:rsid w:val="0070345D"/>
    <w:rsid w:val="007111E0"/>
    <w:rsid w:val="007146EF"/>
    <w:rsid w:val="00716F96"/>
    <w:rsid w:val="0072005E"/>
    <w:rsid w:val="00731B24"/>
    <w:rsid w:val="00736658"/>
    <w:rsid w:val="0074726D"/>
    <w:rsid w:val="00750EE1"/>
    <w:rsid w:val="007543F0"/>
    <w:rsid w:val="00756AA4"/>
    <w:rsid w:val="00757BDC"/>
    <w:rsid w:val="0076144A"/>
    <w:rsid w:val="0076360B"/>
    <w:rsid w:val="00775048"/>
    <w:rsid w:val="007904C2"/>
    <w:rsid w:val="00795523"/>
    <w:rsid w:val="007955B4"/>
    <w:rsid w:val="007967D7"/>
    <w:rsid w:val="007A3425"/>
    <w:rsid w:val="007A6435"/>
    <w:rsid w:val="007B1EF5"/>
    <w:rsid w:val="007B3386"/>
    <w:rsid w:val="007C0864"/>
    <w:rsid w:val="007C1953"/>
    <w:rsid w:val="007C3857"/>
    <w:rsid w:val="007C5679"/>
    <w:rsid w:val="007C5681"/>
    <w:rsid w:val="007F0B29"/>
    <w:rsid w:val="007F0DC0"/>
    <w:rsid w:val="007F28D1"/>
    <w:rsid w:val="00807D4A"/>
    <w:rsid w:val="00810FAA"/>
    <w:rsid w:val="0081104C"/>
    <w:rsid w:val="00816191"/>
    <w:rsid w:val="00835D85"/>
    <w:rsid w:val="00845E23"/>
    <w:rsid w:val="00851407"/>
    <w:rsid w:val="00855AD5"/>
    <w:rsid w:val="00863559"/>
    <w:rsid w:val="008677A1"/>
    <w:rsid w:val="008979A9"/>
    <w:rsid w:val="008C1273"/>
    <w:rsid w:val="008C1E95"/>
    <w:rsid w:val="008C3D75"/>
    <w:rsid w:val="008D3ADC"/>
    <w:rsid w:val="008E04AE"/>
    <w:rsid w:val="008E4128"/>
    <w:rsid w:val="008E6802"/>
    <w:rsid w:val="008F02A7"/>
    <w:rsid w:val="008F0558"/>
    <w:rsid w:val="008F2B58"/>
    <w:rsid w:val="008F72EC"/>
    <w:rsid w:val="008F7FDE"/>
    <w:rsid w:val="009044C3"/>
    <w:rsid w:val="00905114"/>
    <w:rsid w:val="00907607"/>
    <w:rsid w:val="00910516"/>
    <w:rsid w:val="00912BA4"/>
    <w:rsid w:val="009224E3"/>
    <w:rsid w:val="00926025"/>
    <w:rsid w:val="00930299"/>
    <w:rsid w:val="00930E78"/>
    <w:rsid w:val="00931882"/>
    <w:rsid w:val="009335D6"/>
    <w:rsid w:val="00940EEA"/>
    <w:rsid w:val="009564BA"/>
    <w:rsid w:val="009570E6"/>
    <w:rsid w:val="00963627"/>
    <w:rsid w:val="00966484"/>
    <w:rsid w:val="00970243"/>
    <w:rsid w:val="009931E4"/>
    <w:rsid w:val="00997B5B"/>
    <w:rsid w:val="009B0DF6"/>
    <w:rsid w:val="009B1250"/>
    <w:rsid w:val="009B14B5"/>
    <w:rsid w:val="009B2115"/>
    <w:rsid w:val="009B6356"/>
    <w:rsid w:val="009B65BF"/>
    <w:rsid w:val="009C1F1A"/>
    <w:rsid w:val="009C3A4A"/>
    <w:rsid w:val="009C5C27"/>
    <w:rsid w:val="009C5CAB"/>
    <w:rsid w:val="009D3785"/>
    <w:rsid w:val="009D6862"/>
    <w:rsid w:val="009E4066"/>
    <w:rsid w:val="009E578E"/>
    <w:rsid w:val="009F2CB3"/>
    <w:rsid w:val="009F3FAD"/>
    <w:rsid w:val="009F437C"/>
    <w:rsid w:val="009F79B6"/>
    <w:rsid w:val="009F7F21"/>
    <w:rsid w:val="00A02E30"/>
    <w:rsid w:val="00A11327"/>
    <w:rsid w:val="00A13639"/>
    <w:rsid w:val="00A16E3B"/>
    <w:rsid w:val="00A24D90"/>
    <w:rsid w:val="00A256C1"/>
    <w:rsid w:val="00A33642"/>
    <w:rsid w:val="00A374B7"/>
    <w:rsid w:val="00A4668C"/>
    <w:rsid w:val="00A509CB"/>
    <w:rsid w:val="00A639E5"/>
    <w:rsid w:val="00AA08AE"/>
    <w:rsid w:val="00AA0EF9"/>
    <w:rsid w:val="00AB36AC"/>
    <w:rsid w:val="00AB49E2"/>
    <w:rsid w:val="00AB4E1D"/>
    <w:rsid w:val="00AB6E12"/>
    <w:rsid w:val="00AC0832"/>
    <w:rsid w:val="00AC1DBC"/>
    <w:rsid w:val="00AD07A5"/>
    <w:rsid w:val="00AD403F"/>
    <w:rsid w:val="00AD4779"/>
    <w:rsid w:val="00AD54B0"/>
    <w:rsid w:val="00AE0468"/>
    <w:rsid w:val="00AE4001"/>
    <w:rsid w:val="00AE774C"/>
    <w:rsid w:val="00AF16F8"/>
    <w:rsid w:val="00B0759B"/>
    <w:rsid w:val="00B10D00"/>
    <w:rsid w:val="00B14707"/>
    <w:rsid w:val="00B15221"/>
    <w:rsid w:val="00B313BA"/>
    <w:rsid w:val="00B32816"/>
    <w:rsid w:val="00B427ED"/>
    <w:rsid w:val="00B512EE"/>
    <w:rsid w:val="00B51957"/>
    <w:rsid w:val="00B525C1"/>
    <w:rsid w:val="00B6570C"/>
    <w:rsid w:val="00B7088E"/>
    <w:rsid w:val="00B81137"/>
    <w:rsid w:val="00B81885"/>
    <w:rsid w:val="00B8433E"/>
    <w:rsid w:val="00B85128"/>
    <w:rsid w:val="00B86FB5"/>
    <w:rsid w:val="00B877DF"/>
    <w:rsid w:val="00B904CE"/>
    <w:rsid w:val="00B95269"/>
    <w:rsid w:val="00BA56DF"/>
    <w:rsid w:val="00BB5539"/>
    <w:rsid w:val="00BC0053"/>
    <w:rsid w:val="00BC0B40"/>
    <w:rsid w:val="00BC120C"/>
    <w:rsid w:val="00BC662B"/>
    <w:rsid w:val="00BD68D4"/>
    <w:rsid w:val="00BE2A15"/>
    <w:rsid w:val="00BE7FBE"/>
    <w:rsid w:val="00BF3805"/>
    <w:rsid w:val="00BF52E2"/>
    <w:rsid w:val="00BF6106"/>
    <w:rsid w:val="00BF61D5"/>
    <w:rsid w:val="00C02C68"/>
    <w:rsid w:val="00C10F56"/>
    <w:rsid w:val="00C3194A"/>
    <w:rsid w:val="00C33641"/>
    <w:rsid w:val="00C417F3"/>
    <w:rsid w:val="00C41C6E"/>
    <w:rsid w:val="00C53E9D"/>
    <w:rsid w:val="00C54CF5"/>
    <w:rsid w:val="00C61078"/>
    <w:rsid w:val="00C63B20"/>
    <w:rsid w:val="00C720E8"/>
    <w:rsid w:val="00C723B1"/>
    <w:rsid w:val="00C74A89"/>
    <w:rsid w:val="00C77F09"/>
    <w:rsid w:val="00C84EA5"/>
    <w:rsid w:val="00C967A3"/>
    <w:rsid w:val="00C96CED"/>
    <w:rsid w:val="00C96E92"/>
    <w:rsid w:val="00C97F07"/>
    <w:rsid w:val="00CB03A1"/>
    <w:rsid w:val="00CB2ECE"/>
    <w:rsid w:val="00CB381D"/>
    <w:rsid w:val="00CB4E1B"/>
    <w:rsid w:val="00CB7E17"/>
    <w:rsid w:val="00CC73C8"/>
    <w:rsid w:val="00CC7B3A"/>
    <w:rsid w:val="00CD3CE7"/>
    <w:rsid w:val="00CD66F1"/>
    <w:rsid w:val="00CE05B6"/>
    <w:rsid w:val="00CE18FB"/>
    <w:rsid w:val="00D12542"/>
    <w:rsid w:val="00D14768"/>
    <w:rsid w:val="00D16593"/>
    <w:rsid w:val="00D166AE"/>
    <w:rsid w:val="00D16753"/>
    <w:rsid w:val="00D17641"/>
    <w:rsid w:val="00D17CDE"/>
    <w:rsid w:val="00D27191"/>
    <w:rsid w:val="00D42A34"/>
    <w:rsid w:val="00D4350D"/>
    <w:rsid w:val="00D456C3"/>
    <w:rsid w:val="00D54EBE"/>
    <w:rsid w:val="00D67B21"/>
    <w:rsid w:val="00D76CF7"/>
    <w:rsid w:val="00D80A20"/>
    <w:rsid w:val="00D90E6B"/>
    <w:rsid w:val="00DA0E15"/>
    <w:rsid w:val="00DB449D"/>
    <w:rsid w:val="00DC3E3A"/>
    <w:rsid w:val="00DD2A1D"/>
    <w:rsid w:val="00DE4DE0"/>
    <w:rsid w:val="00DE6F7C"/>
    <w:rsid w:val="00DE7B64"/>
    <w:rsid w:val="00DF2193"/>
    <w:rsid w:val="00E032BB"/>
    <w:rsid w:val="00E22B04"/>
    <w:rsid w:val="00E2708B"/>
    <w:rsid w:val="00E346EC"/>
    <w:rsid w:val="00E41F27"/>
    <w:rsid w:val="00E44247"/>
    <w:rsid w:val="00E45DD8"/>
    <w:rsid w:val="00E50D00"/>
    <w:rsid w:val="00E534FA"/>
    <w:rsid w:val="00E55F6C"/>
    <w:rsid w:val="00E64FC5"/>
    <w:rsid w:val="00E7234F"/>
    <w:rsid w:val="00E8411D"/>
    <w:rsid w:val="00E966E9"/>
    <w:rsid w:val="00EA40B3"/>
    <w:rsid w:val="00EA6633"/>
    <w:rsid w:val="00EB31F8"/>
    <w:rsid w:val="00EC06F0"/>
    <w:rsid w:val="00EC62B0"/>
    <w:rsid w:val="00ED29B8"/>
    <w:rsid w:val="00EE7C7A"/>
    <w:rsid w:val="00F03873"/>
    <w:rsid w:val="00F30976"/>
    <w:rsid w:val="00F4463E"/>
    <w:rsid w:val="00F45004"/>
    <w:rsid w:val="00F51363"/>
    <w:rsid w:val="00F51960"/>
    <w:rsid w:val="00F57448"/>
    <w:rsid w:val="00F626C3"/>
    <w:rsid w:val="00F626ED"/>
    <w:rsid w:val="00F640B5"/>
    <w:rsid w:val="00F7301B"/>
    <w:rsid w:val="00F7428E"/>
    <w:rsid w:val="00FA1193"/>
    <w:rsid w:val="00FA31F3"/>
    <w:rsid w:val="00FB2419"/>
    <w:rsid w:val="00FB3F65"/>
    <w:rsid w:val="00FC2003"/>
    <w:rsid w:val="00FC39B0"/>
    <w:rsid w:val="00FD440F"/>
    <w:rsid w:val="00FD4839"/>
    <w:rsid w:val="00FE0DAB"/>
    <w:rsid w:val="00FE22D4"/>
    <w:rsid w:val="00FF38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B66689F"/>
  <w15:docId w15:val="{C9294318-77CB-4286-9A9E-49F2053CB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Georgia" w:eastAsia="Times New Roman" w:hAnsi="Georgia" w:cs="Times New Roman"/>
        <w:lang w:val="da-DK" w:eastAsia="da-DK" w:bidi="ar-SA"/>
      </w:rPr>
    </w:rPrDefault>
    <w:pPrDefault>
      <w:pPr>
        <w:spacing w:line="280" w:lineRule="atLeast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uiPriority="2" w:qFormat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semiHidden="1" w:uiPriority="34" w:qFormat="1"/>
    <w:lsdException w:name="Quote" w:semiHidden="1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semiHidden="1" w:uiPriority="33" w:qFormat="1"/>
    <w:lsdException w:name="Bibliography" w:semiHidden="1" w:uiPriority="99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/>
    <w:lsdException w:name="Smart Hyperlink" w:semiHidden="1" w:uiPriority="99"/>
    <w:lsdException w:name="Hashtag" w:semiHidden="1" w:uiPriority="99"/>
    <w:lsdException w:name="Unresolved Mention" w:semiHidden="1" w:uiPriority="99"/>
    <w:lsdException w:name="Smart Link" w:semiHidden="1" w:uiPriority="99"/>
  </w:latentStyles>
  <w:style w:type="paragraph" w:default="1" w:styleId="Normal">
    <w:name w:val="Normal"/>
    <w:qFormat/>
    <w:rsid w:val="001A5D7A"/>
    <w:pPr>
      <w:spacing w:line="240" w:lineRule="auto"/>
    </w:pPr>
    <w:rPr>
      <w:rFonts w:ascii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autoRedefine/>
    <w:uiPriority w:val="1"/>
    <w:qFormat/>
    <w:rsid w:val="00D27191"/>
    <w:pPr>
      <w:keepNext/>
      <w:keepLines/>
      <w:spacing w:before="240"/>
      <w:outlineLvl w:val="0"/>
    </w:pPr>
    <w:rPr>
      <w:rFonts w:ascii="AU Passata Light" w:eastAsiaTheme="majorEastAsia" w:hAnsi="AU Passata Light" w:cstheme="majorBidi"/>
      <w:sz w:val="36"/>
      <w:szCs w:val="36"/>
      <w:lang w:val="en-GB"/>
    </w:rPr>
  </w:style>
  <w:style w:type="paragraph" w:styleId="Heading2">
    <w:name w:val="heading 2"/>
    <w:basedOn w:val="Normal"/>
    <w:next w:val="Normal"/>
    <w:link w:val="Heading2Char"/>
    <w:autoRedefine/>
    <w:uiPriority w:val="1"/>
    <w:qFormat/>
    <w:rsid w:val="00D27191"/>
    <w:pPr>
      <w:keepNext/>
      <w:keepLines/>
      <w:spacing w:before="40"/>
      <w:outlineLvl w:val="1"/>
    </w:pPr>
    <w:rPr>
      <w:rFonts w:ascii="AU Passata" w:eastAsiaTheme="majorEastAsia" w:hAnsi="AU Passata" w:cstheme="majorBidi"/>
      <w:b/>
      <w:sz w:val="21"/>
      <w:szCs w:val="21"/>
      <w:lang w:val="en-GB"/>
    </w:rPr>
  </w:style>
  <w:style w:type="paragraph" w:styleId="Heading3">
    <w:name w:val="heading 3"/>
    <w:basedOn w:val="Normal"/>
    <w:next w:val="Normal"/>
    <w:link w:val="Heading3Char"/>
    <w:autoRedefine/>
    <w:uiPriority w:val="1"/>
    <w:qFormat/>
    <w:rsid w:val="00D27191"/>
    <w:pPr>
      <w:keepNext/>
      <w:keepLines/>
      <w:spacing w:before="40"/>
      <w:outlineLvl w:val="2"/>
    </w:pPr>
    <w:rPr>
      <w:rFonts w:ascii="AU Passata" w:eastAsiaTheme="majorEastAsia" w:hAnsi="AU Passata" w:cstheme="majorBidi"/>
      <w:b/>
      <w:sz w:val="19"/>
      <w:lang w:val="en-GB"/>
    </w:rPr>
  </w:style>
  <w:style w:type="paragraph" w:styleId="Heading4">
    <w:name w:val="heading 4"/>
    <w:basedOn w:val="Normal"/>
    <w:next w:val="Normal"/>
    <w:link w:val="Heading4Char"/>
    <w:autoRedefine/>
    <w:uiPriority w:val="1"/>
    <w:qFormat/>
    <w:rsid w:val="00D27191"/>
    <w:pPr>
      <w:keepNext/>
      <w:keepLines/>
      <w:spacing w:before="40"/>
      <w:outlineLvl w:val="3"/>
    </w:pPr>
    <w:rPr>
      <w:rFonts w:ascii="AU Passata" w:eastAsiaTheme="majorEastAsia" w:hAnsi="AU Passata" w:cstheme="majorBidi"/>
      <w:b/>
      <w:iCs/>
      <w:sz w:val="17"/>
      <w:szCs w:val="22"/>
      <w:lang w:val="en-GB"/>
    </w:rPr>
  </w:style>
  <w:style w:type="paragraph" w:styleId="Heading5">
    <w:name w:val="heading 5"/>
    <w:basedOn w:val="Normal"/>
    <w:next w:val="Normal"/>
    <w:link w:val="Heading5Char"/>
    <w:autoRedefine/>
    <w:uiPriority w:val="1"/>
    <w:semiHidden/>
    <w:rsid w:val="00D27191"/>
    <w:pPr>
      <w:keepNext/>
      <w:keepLines/>
      <w:spacing w:before="40"/>
      <w:outlineLvl w:val="4"/>
    </w:pPr>
    <w:rPr>
      <w:rFonts w:ascii="AU Passata" w:eastAsiaTheme="majorEastAsia" w:hAnsi="AU Passata" w:cstheme="majorBidi"/>
      <w:sz w:val="17"/>
      <w:szCs w:val="22"/>
      <w:lang w:val="en-GB"/>
    </w:rPr>
  </w:style>
  <w:style w:type="paragraph" w:styleId="Heading6">
    <w:name w:val="heading 6"/>
    <w:basedOn w:val="Normal"/>
    <w:next w:val="Normal"/>
    <w:link w:val="Heading6Char"/>
    <w:autoRedefine/>
    <w:uiPriority w:val="1"/>
    <w:semiHidden/>
    <w:rsid w:val="00D27191"/>
    <w:pPr>
      <w:keepNext/>
      <w:keepLines/>
      <w:spacing w:before="40"/>
      <w:outlineLvl w:val="5"/>
    </w:pPr>
    <w:rPr>
      <w:rFonts w:ascii="AU Passata" w:eastAsiaTheme="majorEastAsia" w:hAnsi="AU Passata" w:cstheme="majorBidi"/>
      <w:i/>
      <w:sz w:val="17"/>
      <w:szCs w:val="22"/>
      <w:lang w:val="en-GB"/>
    </w:rPr>
  </w:style>
  <w:style w:type="paragraph" w:styleId="Heading7">
    <w:name w:val="heading 7"/>
    <w:basedOn w:val="Normal"/>
    <w:next w:val="Normal"/>
    <w:link w:val="Heading7Char"/>
    <w:autoRedefine/>
    <w:uiPriority w:val="1"/>
    <w:semiHidden/>
    <w:rsid w:val="00D27191"/>
    <w:pPr>
      <w:keepNext/>
      <w:keepLines/>
      <w:spacing w:before="40"/>
      <w:outlineLvl w:val="6"/>
    </w:pPr>
    <w:rPr>
      <w:rFonts w:ascii="AU Passata" w:eastAsiaTheme="majorEastAsia" w:hAnsi="AU Passata" w:cstheme="majorBidi"/>
      <w:i/>
      <w:iCs/>
      <w:sz w:val="17"/>
      <w:szCs w:val="22"/>
      <w:lang w:val="en-GB"/>
    </w:rPr>
  </w:style>
  <w:style w:type="paragraph" w:styleId="Heading8">
    <w:name w:val="heading 8"/>
    <w:basedOn w:val="Normal"/>
    <w:next w:val="Normal"/>
    <w:link w:val="Heading8Char"/>
    <w:autoRedefine/>
    <w:uiPriority w:val="1"/>
    <w:semiHidden/>
    <w:rsid w:val="00D27191"/>
    <w:pPr>
      <w:keepNext/>
      <w:keepLines/>
      <w:spacing w:before="40"/>
      <w:outlineLvl w:val="7"/>
    </w:pPr>
    <w:rPr>
      <w:rFonts w:ascii="AU Passata" w:eastAsiaTheme="majorEastAsia" w:hAnsi="AU Passata" w:cstheme="majorBidi"/>
      <w:i/>
      <w:color w:val="272727" w:themeColor="text1" w:themeTint="D8"/>
      <w:sz w:val="17"/>
      <w:szCs w:val="21"/>
      <w:lang w:val="en-GB"/>
    </w:rPr>
  </w:style>
  <w:style w:type="paragraph" w:styleId="Heading9">
    <w:name w:val="heading 9"/>
    <w:basedOn w:val="Normal"/>
    <w:next w:val="Normal"/>
    <w:link w:val="Heading9Char"/>
    <w:uiPriority w:val="1"/>
    <w:semiHidden/>
    <w:rsid w:val="00D27191"/>
    <w:pPr>
      <w:keepNext/>
      <w:keepLines/>
      <w:spacing w:before="40"/>
      <w:outlineLvl w:val="8"/>
    </w:pPr>
    <w:rPr>
      <w:rFonts w:ascii="AU Passata" w:eastAsiaTheme="majorEastAsia" w:hAnsi="AU Passata" w:cstheme="majorBidi"/>
      <w:i/>
      <w:iCs/>
      <w:color w:val="272727" w:themeColor="text1" w:themeTint="D8"/>
      <w:sz w:val="17"/>
      <w:szCs w:val="21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styleId="111111">
    <w:name w:val="Outline List 2"/>
    <w:basedOn w:val="NoList"/>
    <w:semiHidden/>
    <w:rsid w:val="005802EE"/>
    <w:pPr>
      <w:numPr>
        <w:numId w:val="1"/>
      </w:numPr>
    </w:pPr>
  </w:style>
  <w:style w:type="numbering" w:styleId="1ai">
    <w:name w:val="Outline List 1"/>
    <w:basedOn w:val="NoList"/>
    <w:semiHidden/>
    <w:rsid w:val="005802EE"/>
    <w:pPr>
      <w:numPr>
        <w:numId w:val="2"/>
      </w:numPr>
    </w:pPr>
  </w:style>
  <w:style w:type="numbering" w:styleId="ArticleSection">
    <w:name w:val="Outline List 3"/>
    <w:basedOn w:val="NoList"/>
    <w:semiHidden/>
    <w:rsid w:val="005802EE"/>
    <w:pPr>
      <w:numPr>
        <w:numId w:val="3"/>
      </w:numPr>
    </w:pPr>
  </w:style>
  <w:style w:type="paragraph" w:styleId="BlockText">
    <w:name w:val="Block Text"/>
    <w:basedOn w:val="Normal"/>
    <w:uiPriority w:val="99"/>
    <w:semiHidden/>
    <w:rsid w:val="005802EE"/>
    <w:pPr>
      <w:spacing w:after="120" w:line="360" w:lineRule="auto"/>
      <w:ind w:left="1440" w:right="144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BodyText">
    <w:name w:val="Body Text"/>
    <w:basedOn w:val="Normal"/>
    <w:uiPriority w:val="99"/>
    <w:semiHidden/>
    <w:rsid w:val="005802EE"/>
    <w:pPr>
      <w:spacing w:after="12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BodyText2">
    <w:name w:val="Body Text 2"/>
    <w:basedOn w:val="Normal"/>
    <w:uiPriority w:val="99"/>
    <w:semiHidden/>
    <w:rsid w:val="005802EE"/>
    <w:pPr>
      <w:spacing w:after="120" w:line="48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BodyText3">
    <w:name w:val="Body Text 3"/>
    <w:basedOn w:val="Normal"/>
    <w:uiPriority w:val="99"/>
    <w:semiHidden/>
    <w:rsid w:val="005802EE"/>
    <w:pPr>
      <w:spacing w:after="120" w:line="360" w:lineRule="auto"/>
      <w:jc w:val="both"/>
    </w:pPr>
    <w:rPr>
      <w:rFonts w:ascii="Georgia" w:eastAsiaTheme="minorHAnsi" w:hAnsi="Georgia" w:cstheme="minorBidi"/>
      <w:sz w:val="16"/>
      <w:szCs w:val="16"/>
      <w:lang w:val="en-GB"/>
    </w:rPr>
  </w:style>
  <w:style w:type="paragraph" w:styleId="BodyTextFirstIndent">
    <w:name w:val="Body Text First Indent"/>
    <w:basedOn w:val="BodyText"/>
    <w:uiPriority w:val="99"/>
    <w:semiHidden/>
    <w:rsid w:val="005802EE"/>
    <w:pPr>
      <w:ind w:firstLine="210"/>
    </w:pPr>
  </w:style>
  <w:style w:type="paragraph" w:styleId="BodyTextIndent">
    <w:name w:val="Body Text Indent"/>
    <w:basedOn w:val="Normal"/>
    <w:uiPriority w:val="99"/>
    <w:semiHidden/>
    <w:rsid w:val="005802EE"/>
    <w:pPr>
      <w:spacing w:after="120" w:line="360" w:lineRule="auto"/>
      <w:ind w:left="283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BodyTextFirstIndent2">
    <w:name w:val="Body Text First Indent 2"/>
    <w:basedOn w:val="BodyTextIndent"/>
    <w:uiPriority w:val="99"/>
    <w:semiHidden/>
    <w:rsid w:val="005802EE"/>
    <w:pPr>
      <w:ind w:firstLine="210"/>
    </w:pPr>
  </w:style>
  <w:style w:type="paragraph" w:styleId="BodyTextIndent2">
    <w:name w:val="Body Text Indent 2"/>
    <w:basedOn w:val="Normal"/>
    <w:uiPriority w:val="99"/>
    <w:semiHidden/>
    <w:rsid w:val="005802EE"/>
    <w:pPr>
      <w:spacing w:after="120" w:line="480" w:lineRule="auto"/>
      <w:ind w:left="283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BodyTextIndent3">
    <w:name w:val="Body Text Indent 3"/>
    <w:basedOn w:val="Normal"/>
    <w:uiPriority w:val="99"/>
    <w:semiHidden/>
    <w:rsid w:val="005802EE"/>
    <w:pPr>
      <w:spacing w:after="120" w:line="360" w:lineRule="auto"/>
      <w:ind w:left="283"/>
      <w:jc w:val="both"/>
    </w:pPr>
    <w:rPr>
      <w:rFonts w:ascii="Georgia" w:eastAsiaTheme="minorHAnsi" w:hAnsi="Georgia" w:cstheme="minorBidi"/>
      <w:sz w:val="16"/>
      <w:szCs w:val="16"/>
      <w:lang w:val="en-GB"/>
    </w:rPr>
  </w:style>
  <w:style w:type="paragraph" w:styleId="Caption">
    <w:name w:val="caption"/>
    <w:basedOn w:val="Normal"/>
    <w:next w:val="Normal"/>
    <w:link w:val="CaptionChar"/>
    <w:autoRedefine/>
    <w:uiPriority w:val="35"/>
    <w:unhideWhenUsed/>
    <w:qFormat/>
    <w:rsid w:val="00D27191"/>
    <w:pPr>
      <w:spacing w:after="200"/>
      <w:jc w:val="both"/>
    </w:pPr>
    <w:rPr>
      <w:rFonts w:ascii="AU Passata Light" w:eastAsiaTheme="minorHAnsi" w:hAnsi="AU Passata Light" w:cstheme="minorBidi"/>
      <w:iCs/>
      <w:sz w:val="18"/>
      <w:szCs w:val="18"/>
      <w:lang w:val="en-GB"/>
    </w:rPr>
  </w:style>
  <w:style w:type="paragraph" w:styleId="Closing">
    <w:name w:val="Closing"/>
    <w:basedOn w:val="Normal"/>
    <w:uiPriority w:val="99"/>
    <w:semiHidden/>
    <w:rsid w:val="005802EE"/>
    <w:pPr>
      <w:spacing w:after="160" w:line="360" w:lineRule="auto"/>
      <w:ind w:left="4252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Date">
    <w:name w:val="Date"/>
    <w:basedOn w:val="Normal"/>
    <w:next w:val="Normal"/>
    <w:uiPriority w:val="99"/>
    <w:semiHidden/>
    <w:rsid w:val="005802EE"/>
    <w:p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E-mailSignature">
    <w:name w:val="E-mail Signature"/>
    <w:basedOn w:val="Normal"/>
    <w:uiPriority w:val="99"/>
    <w:semiHidden/>
    <w:rsid w:val="005802EE"/>
    <w:p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character" w:styleId="Emphasis">
    <w:name w:val="Emphasis"/>
    <w:basedOn w:val="DefaultParagraphFont"/>
    <w:uiPriority w:val="20"/>
    <w:qFormat/>
    <w:rsid w:val="00D27191"/>
    <w:rPr>
      <w:rFonts w:ascii="Georgia" w:hAnsi="Georgia"/>
      <w:i/>
      <w:iCs/>
      <w:sz w:val="20"/>
      <w:lang w:val="en-GB"/>
    </w:rPr>
  </w:style>
  <w:style w:type="character" w:styleId="EndnoteReference">
    <w:name w:val="endnote reference"/>
    <w:uiPriority w:val="7"/>
    <w:semiHidden/>
    <w:rsid w:val="00907607"/>
    <w:rPr>
      <w:rFonts w:ascii="AU Passata" w:hAnsi="AU Passata"/>
      <w:color w:val="87888A"/>
      <w:sz w:val="14"/>
      <w:vertAlign w:val="superscript"/>
      <w:lang w:val="en-GB"/>
    </w:rPr>
  </w:style>
  <w:style w:type="paragraph" w:styleId="EndnoteText">
    <w:name w:val="endnote text"/>
    <w:basedOn w:val="Normal"/>
    <w:uiPriority w:val="7"/>
    <w:semiHidden/>
    <w:rsid w:val="00907607"/>
    <w:pPr>
      <w:spacing w:after="160" w:line="180" w:lineRule="atLeast"/>
      <w:jc w:val="both"/>
    </w:pPr>
    <w:rPr>
      <w:rFonts w:ascii="AU Passata" w:eastAsiaTheme="minorHAnsi" w:hAnsi="AU Passata" w:cstheme="minorBidi"/>
      <w:color w:val="87888A"/>
      <w:spacing w:val="10"/>
      <w:sz w:val="14"/>
      <w:szCs w:val="22"/>
      <w:lang w:val="en-GB"/>
    </w:rPr>
  </w:style>
  <w:style w:type="paragraph" w:styleId="EnvelopeAddress">
    <w:name w:val="envelope address"/>
    <w:basedOn w:val="Normal"/>
    <w:uiPriority w:val="99"/>
    <w:semiHidden/>
    <w:rsid w:val="005802EE"/>
    <w:pPr>
      <w:framePr w:w="7920" w:h="1980" w:hRule="exact" w:hSpace="141" w:wrap="auto" w:hAnchor="page" w:xAlign="center" w:yAlign="bottom"/>
      <w:spacing w:after="160" w:line="360" w:lineRule="auto"/>
      <w:ind w:left="2880"/>
      <w:jc w:val="both"/>
    </w:pPr>
    <w:rPr>
      <w:rFonts w:ascii="Arial" w:eastAsiaTheme="minorHAnsi" w:hAnsi="Arial" w:cs="Arial"/>
      <w:szCs w:val="22"/>
      <w:lang w:val="en-GB"/>
    </w:rPr>
  </w:style>
  <w:style w:type="paragraph" w:styleId="EnvelopeReturn">
    <w:name w:val="envelope return"/>
    <w:basedOn w:val="Normal"/>
    <w:uiPriority w:val="99"/>
    <w:semiHidden/>
    <w:rsid w:val="005802EE"/>
    <w:pPr>
      <w:spacing w:after="160" w:line="360" w:lineRule="auto"/>
      <w:jc w:val="both"/>
    </w:pPr>
    <w:rPr>
      <w:rFonts w:ascii="Arial" w:eastAsiaTheme="minorHAnsi" w:hAnsi="Arial" w:cs="Arial"/>
      <w:sz w:val="20"/>
      <w:szCs w:val="22"/>
      <w:lang w:val="en-GB"/>
    </w:rPr>
  </w:style>
  <w:style w:type="character" w:styleId="FootnoteReference">
    <w:name w:val="footnote reference"/>
    <w:basedOn w:val="DefaultParagraphFont"/>
    <w:uiPriority w:val="99"/>
    <w:semiHidden/>
    <w:unhideWhenUsed/>
    <w:rsid w:val="00D27191"/>
    <w:rPr>
      <w:vertAlign w:val="superscript"/>
      <w:lang w:val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27191"/>
    <w:pPr>
      <w:jc w:val="both"/>
    </w:pPr>
    <w:rPr>
      <w:rFonts w:ascii="AU Passata" w:eastAsiaTheme="minorHAnsi" w:hAnsi="AU Passata" w:cstheme="minorBidi"/>
      <w:sz w:val="14"/>
      <w:szCs w:val="20"/>
      <w:lang w:val="en-GB"/>
    </w:rPr>
  </w:style>
  <w:style w:type="character" w:styleId="HTMLAcronym">
    <w:name w:val="HTML Acronym"/>
    <w:basedOn w:val="DefaultParagraphFont"/>
    <w:uiPriority w:val="99"/>
    <w:semiHidden/>
    <w:rsid w:val="005802EE"/>
    <w:rPr>
      <w:lang w:val="en-GB"/>
    </w:rPr>
  </w:style>
  <w:style w:type="paragraph" w:styleId="HTMLAddress">
    <w:name w:val="HTML Address"/>
    <w:basedOn w:val="Normal"/>
    <w:uiPriority w:val="99"/>
    <w:semiHidden/>
    <w:rsid w:val="005802EE"/>
    <w:pPr>
      <w:spacing w:after="160" w:line="360" w:lineRule="auto"/>
      <w:jc w:val="both"/>
    </w:pPr>
    <w:rPr>
      <w:rFonts w:ascii="Georgia" w:eastAsiaTheme="minorHAnsi" w:hAnsi="Georgia" w:cstheme="minorBidi"/>
      <w:i/>
      <w:iCs/>
      <w:sz w:val="20"/>
      <w:szCs w:val="22"/>
      <w:lang w:val="en-GB"/>
    </w:rPr>
  </w:style>
  <w:style w:type="character" w:styleId="HTMLCite">
    <w:name w:val="HTML Cite"/>
    <w:uiPriority w:val="99"/>
    <w:semiHidden/>
    <w:rsid w:val="005802EE"/>
    <w:rPr>
      <w:i/>
      <w:iCs/>
      <w:lang w:val="en-GB"/>
    </w:rPr>
  </w:style>
  <w:style w:type="character" w:styleId="HTMLCode">
    <w:name w:val="HTML Code"/>
    <w:uiPriority w:val="99"/>
    <w:semiHidden/>
    <w:rsid w:val="005802EE"/>
    <w:rPr>
      <w:rFonts w:ascii="Courier New" w:hAnsi="Courier New" w:cs="Courier New"/>
      <w:sz w:val="20"/>
      <w:szCs w:val="20"/>
      <w:lang w:val="en-GB"/>
    </w:rPr>
  </w:style>
  <w:style w:type="character" w:styleId="HTMLDefinition">
    <w:name w:val="HTML Definition"/>
    <w:uiPriority w:val="99"/>
    <w:semiHidden/>
    <w:rsid w:val="005802EE"/>
    <w:rPr>
      <w:i/>
      <w:iCs/>
      <w:lang w:val="en-GB"/>
    </w:rPr>
  </w:style>
  <w:style w:type="character" w:styleId="HTMLKeyboard">
    <w:name w:val="HTML Keyboard"/>
    <w:uiPriority w:val="99"/>
    <w:semiHidden/>
    <w:rsid w:val="005802EE"/>
    <w:rPr>
      <w:rFonts w:ascii="Courier New" w:hAnsi="Courier New" w:cs="Courier New"/>
      <w:sz w:val="20"/>
      <w:szCs w:val="20"/>
      <w:lang w:val="en-GB"/>
    </w:rPr>
  </w:style>
  <w:style w:type="paragraph" w:styleId="HTMLPreformatted">
    <w:name w:val="HTML Preformatted"/>
    <w:basedOn w:val="Normal"/>
    <w:uiPriority w:val="99"/>
    <w:semiHidden/>
    <w:rsid w:val="005802EE"/>
    <w:pPr>
      <w:spacing w:after="160" w:line="360" w:lineRule="auto"/>
      <w:jc w:val="both"/>
    </w:pPr>
    <w:rPr>
      <w:rFonts w:ascii="Courier New" w:eastAsiaTheme="minorHAnsi" w:hAnsi="Courier New" w:cs="Courier New"/>
      <w:sz w:val="20"/>
      <w:szCs w:val="22"/>
      <w:lang w:val="en-GB"/>
    </w:rPr>
  </w:style>
  <w:style w:type="character" w:styleId="HTMLSample">
    <w:name w:val="HTML Sample"/>
    <w:uiPriority w:val="99"/>
    <w:semiHidden/>
    <w:rsid w:val="005802EE"/>
    <w:rPr>
      <w:rFonts w:ascii="Courier New" w:hAnsi="Courier New" w:cs="Courier New"/>
      <w:lang w:val="en-GB"/>
    </w:rPr>
  </w:style>
  <w:style w:type="character" w:styleId="HTMLTypewriter">
    <w:name w:val="HTML Typewriter"/>
    <w:uiPriority w:val="99"/>
    <w:semiHidden/>
    <w:rsid w:val="005802EE"/>
    <w:rPr>
      <w:rFonts w:ascii="Courier New" w:hAnsi="Courier New" w:cs="Courier New"/>
      <w:sz w:val="20"/>
      <w:szCs w:val="20"/>
      <w:lang w:val="en-GB"/>
    </w:rPr>
  </w:style>
  <w:style w:type="character" w:styleId="HTMLVariable">
    <w:name w:val="HTML Variable"/>
    <w:uiPriority w:val="99"/>
    <w:semiHidden/>
    <w:rsid w:val="005802EE"/>
    <w:rPr>
      <w:i/>
      <w:iCs/>
      <w:lang w:val="en-GB"/>
    </w:rPr>
  </w:style>
  <w:style w:type="character" w:styleId="LineNumber">
    <w:name w:val="line number"/>
    <w:basedOn w:val="DefaultParagraphFont"/>
    <w:uiPriority w:val="99"/>
    <w:semiHidden/>
    <w:rsid w:val="005802EE"/>
    <w:rPr>
      <w:lang w:val="en-GB"/>
    </w:rPr>
  </w:style>
  <w:style w:type="paragraph" w:styleId="List">
    <w:name w:val="List"/>
    <w:basedOn w:val="Normal"/>
    <w:uiPriority w:val="99"/>
    <w:semiHidden/>
    <w:rsid w:val="005802EE"/>
    <w:pPr>
      <w:spacing w:after="160" w:line="360" w:lineRule="auto"/>
      <w:ind w:left="283" w:hanging="283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2">
    <w:name w:val="List 2"/>
    <w:basedOn w:val="Normal"/>
    <w:uiPriority w:val="99"/>
    <w:semiHidden/>
    <w:rsid w:val="005802EE"/>
    <w:pPr>
      <w:spacing w:after="160" w:line="360" w:lineRule="auto"/>
      <w:ind w:left="566" w:hanging="283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3">
    <w:name w:val="List 3"/>
    <w:basedOn w:val="Normal"/>
    <w:uiPriority w:val="99"/>
    <w:semiHidden/>
    <w:rsid w:val="005802EE"/>
    <w:pPr>
      <w:spacing w:after="160" w:line="360" w:lineRule="auto"/>
      <w:ind w:left="849" w:hanging="283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4">
    <w:name w:val="List 4"/>
    <w:basedOn w:val="Normal"/>
    <w:uiPriority w:val="99"/>
    <w:semiHidden/>
    <w:rsid w:val="005802EE"/>
    <w:pPr>
      <w:spacing w:after="160" w:line="360" w:lineRule="auto"/>
      <w:ind w:left="1132" w:hanging="283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5">
    <w:name w:val="List 5"/>
    <w:basedOn w:val="Normal"/>
    <w:uiPriority w:val="99"/>
    <w:semiHidden/>
    <w:rsid w:val="005802EE"/>
    <w:pPr>
      <w:spacing w:after="160" w:line="360" w:lineRule="auto"/>
      <w:ind w:left="1415" w:hanging="283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Bullet">
    <w:name w:val="List Bullet"/>
    <w:basedOn w:val="Normal"/>
    <w:uiPriority w:val="4"/>
    <w:qFormat/>
    <w:rsid w:val="005802EE"/>
    <w:pPr>
      <w:numPr>
        <w:numId w:val="4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Bullet2">
    <w:name w:val="List Bullet 2"/>
    <w:basedOn w:val="Normal"/>
    <w:uiPriority w:val="99"/>
    <w:semiHidden/>
    <w:rsid w:val="005802EE"/>
    <w:pPr>
      <w:numPr>
        <w:numId w:val="5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Bullet3">
    <w:name w:val="List Bullet 3"/>
    <w:basedOn w:val="Normal"/>
    <w:uiPriority w:val="99"/>
    <w:semiHidden/>
    <w:rsid w:val="005802EE"/>
    <w:pPr>
      <w:numPr>
        <w:numId w:val="6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Bullet4">
    <w:name w:val="List Bullet 4"/>
    <w:basedOn w:val="Normal"/>
    <w:uiPriority w:val="99"/>
    <w:semiHidden/>
    <w:rsid w:val="005802EE"/>
    <w:pPr>
      <w:numPr>
        <w:numId w:val="7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Bullet5">
    <w:name w:val="List Bullet 5"/>
    <w:basedOn w:val="Normal"/>
    <w:uiPriority w:val="99"/>
    <w:semiHidden/>
    <w:rsid w:val="005802EE"/>
    <w:pPr>
      <w:numPr>
        <w:numId w:val="8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Continue">
    <w:name w:val="List Continue"/>
    <w:basedOn w:val="Normal"/>
    <w:uiPriority w:val="99"/>
    <w:semiHidden/>
    <w:rsid w:val="005802EE"/>
    <w:pPr>
      <w:spacing w:after="120" w:line="360" w:lineRule="auto"/>
      <w:ind w:left="283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Continue2">
    <w:name w:val="List Continue 2"/>
    <w:basedOn w:val="Normal"/>
    <w:uiPriority w:val="99"/>
    <w:semiHidden/>
    <w:rsid w:val="005802EE"/>
    <w:pPr>
      <w:spacing w:after="120" w:line="360" w:lineRule="auto"/>
      <w:ind w:left="566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Continue3">
    <w:name w:val="List Continue 3"/>
    <w:basedOn w:val="Normal"/>
    <w:uiPriority w:val="99"/>
    <w:semiHidden/>
    <w:rsid w:val="005802EE"/>
    <w:pPr>
      <w:spacing w:after="120" w:line="360" w:lineRule="auto"/>
      <w:ind w:left="849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Continue4">
    <w:name w:val="List Continue 4"/>
    <w:basedOn w:val="Normal"/>
    <w:uiPriority w:val="99"/>
    <w:semiHidden/>
    <w:rsid w:val="005802EE"/>
    <w:pPr>
      <w:spacing w:after="120" w:line="360" w:lineRule="auto"/>
      <w:ind w:left="1132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Continue5">
    <w:name w:val="List Continue 5"/>
    <w:basedOn w:val="Normal"/>
    <w:uiPriority w:val="99"/>
    <w:semiHidden/>
    <w:rsid w:val="005802EE"/>
    <w:pPr>
      <w:spacing w:after="120" w:line="360" w:lineRule="auto"/>
      <w:ind w:left="1415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Number">
    <w:name w:val="List Number"/>
    <w:basedOn w:val="Normal"/>
    <w:uiPriority w:val="4"/>
    <w:qFormat/>
    <w:rsid w:val="005802EE"/>
    <w:pPr>
      <w:numPr>
        <w:numId w:val="9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Number2">
    <w:name w:val="List Number 2"/>
    <w:basedOn w:val="Normal"/>
    <w:uiPriority w:val="99"/>
    <w:semiHidden/>
    <w:rsid w:val="005802EE"/>
    <w:pPr>
      <w:numPr>
        <w:numId w:val="10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Number3">
    <w:name w:val="List Number 3"/>
    <w:basedOn w:val="Normal"/>
    <w:uiPriority w:val="99"/>
    <w:semiHidden/>
    <w:rsid w:val="005802EE"/>
    <w:pPr>
      <w:numPr>
        <w:numId w:val="11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Number4">
    <w:name w:val="List Number 4"/>
    <w:basedOn w:val="Normal"/>
    <w:uiPriority w:val="99"/>
    <w:semiHidden/>
    <w:rsid w:val="005802EE"/>
    <w:pPr>
      <w:numPr>
        <w:numId w:val="12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ListNumber5">
    <w:name w:val="List Number 5"/>
    <w:basedOn w:val="Normal"/>
    <w:uiPriority w:val="99"/>
    <w:semiHidden/>
    <w:rsid w:val="005802EE"/>
    <w:pPr>
      <w:numPr>
        <w:numId w:val="13"/>
      </w:num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MessageHeader">
    <w:name w:val="Message Header"/>
    <w:basedOn w:val="Normal"/>
    <w:uiPriority w:val="99"/>
    <w:semiHidden/>
    <w:rsid w:val="005802EE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160" w:line="360" w:lineRule="auto"/>
      <w:ind w:left="1134" w:hanging="1134"/>
      <w:jc w:val="both"/>
    </w:pPr>
    <w:rPr>
      <w:rFonts w:ascii="Arial" w:eastAsiaTheme="minorHAnsi" w:hAnsi="Arial" w:cs="Arial"/>
      <w:szCs w:val="22"/>
      <w:lang w:val="en-GB"/>
    </w:rPr>
  </w:style>
  <w:style w:type="paragraph" w:styleId="NormalWeb">
    <w:name w:val="Normal (Web)"/>
    <w:basedOn w:val="Normal"/>
    <w:uiPriority w:val="99"/>
    <w:rsid w:val="005802EE"/>
    <w:pPr>
      <w:spacing w:after="160" w:line="360" w:lineRule="auto"/>
      <w:jc w:val="both"/>
    </w:pPr>
    <w:rPr>
      <w:rFonts w:eastAsiaTheme="minorHAnsi" w:cstheme="minorBidi"/>
      <w:szCs w:val="22"/>
      <w:lang w:val="en-GB"/>
    </w:rPr>
  </w:style>
  <w:style w:type="paragraph" w:styleId="NormalIndent">
    <w:name w:val="Normal Indent"/>
    <w:basedOn w:val="Normal"/>
    <w:uiPriority w:val="99"/>
    <w:semiHidden/>
    <w:rsid w:val="005802EE"/>
    <w:pPr>
      <w:spacing w:after="160" w:line="360" w:lineRule="auto"/>
      <w:ind w:left="1304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NoteHeading">
    <w:name w:val="Note Heading"/>
    <w:basedOn w:val="Normal"/>
    <w:next w:val="Normal"/>
    <w:uiPriority w:val="99"/>
    <w:semiHidden/>
    <w:rsid w:val="005802EE"/>
    <w:p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PlainText">
    <w:name w:val="Plain Text"/>
    <w:basedOn w:val="Normal"/>
    <w:uiPriority w:val="99"/>
    <w:semiHidden/>
    <w:rsid w:val="005802EE"/>
    <w:pPr>
      <w:spacing w:after="160" w:line="360" w:lineRule="auto"/>
      <w:jc w:val="both"/>
    </w:pPr>
    <w:rPr>
      <w:rFonts w:ascii="Courier New" w:eastAsiaTheme="minorHAnsi" w:hAnsi="Courier New" w:cs="Courier New"/>
      <w:sz w:val="20"/>
      <w:szCs w:val="22"/>
      <w:lang w:val="en-GB"/>
    </w:rPr>
  </w:style>
  <w:style w:type="paragraph" w:styleId="Salutation">
    <w:name w:val="Salutation"/>
    <w:basedOn w:val="Normal"/>
    <w:next w:val="Normal"/>
    <w:uiPriority w:val="99"/>
    <w:semiHidden/>
    <w:rsid w:val="005802EE"/>
    <w:p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Signature">
    <w:name w:val="Signature"/>
    <w:basedOn w:val="Normal"/>
    <w:uiPriority w:val="99"/>
    <w:semiHidden/>
    <w:rsid w:val="005802EE"/>
    <w:pPr>
      <w:spacing w:after="160" w:line="360" w:lineRule="auto"/>
      <w:ind w:left="4252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character" w:styleId="Strong">
    <w:name w:val="Strong"/>
    <w:basedOn w:val="DefaultParagraphFont"/>
    <w:uiPriority w:val="22"/>
    <w:qFormat/>
    <w:rsid w:val="00D27191"/>
    <w:rPr>
      <w:rFonts w:ascii="Georgia" w:hAnsi="Georgia"/>
      <w:b/>
      <w:bCs/>
      <w:sz w:val="20"/>
      <w:lang w:val="en-GB"/>
    </w:rPr>
  </w:style>
  <w:style w:type="paragraph" w:styleId="Subtitle">
    <w:name w:val="Subtitle"/>
    <w:basedOn w:val="Normal"/>
    <w:next w:val="Normal"/>
    <w:link w:val="SubtitleChar"/>
    <w:autoRedefine/>
    <w:uiPriority w:val="2"/>
    <w:qFormat/>
    <w:rsid w:val="00D27191"/>
    <w:pPr>
      <w:numPr>
        <w:ilvl w:val="1"/>
      </w:numPr>
      <w:spacing w:after="160" w:line="360" w:lineRule="auto"/>
      <w:jc w:val="both"/>
    </w:pPr>
    <w:rPr>
      <w:rFonts w:ascii="AU Passata" w:eastAsiaTheme="minorEastAsia" w:hAnsi="AU Passata" w:cstheme="minorBidi"/>
      <w:b/>
      <w:lang w:val="en-GB"/>
    </w:rPr>
  </w:style>
  <w:style w:type="table" w:styleId="Table3Deffects1">
    <w:name w:val="Table 3D effects 1"/>
    <w:basedOn w:val="TableNormal"/>
    <w:semiHidden/>
    <w:rsid w:val="005802EE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semiHidden/>
    <w:rsid w:val="005802EE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semiHidden/>
    <w:rsid w:val="005802EE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semiHidden/>
    <w:rsid w:val="005802E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semiHidden/>
    <w:rsid w:val="005802E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semiHidden/>
    <w:rsid w:val="005802EE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semiHidden/>
    <w:rsid w:val="005802EE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semiHidden/>
    <w:rsid w:val="005802EE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semiHidden/>
    <w:rsid w:val="005802EE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semiHidden/>
    <w:rsid w:val="005802EE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semiHidden/>
    <w:rsid w:val="005802EE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semiHidden/>
    <w:rsid w:val="005802EE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semiHidden/>
    <w:rsid w:val="005802EE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semiHidden/>
    <w:rsid w:val="005802EE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semiHidden/>
    <w:rsid w:val="005802EE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semiHidden/>
    <w:rsid w:val="005802EE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semiHidden/>
    <w:rsid w:val="005802EE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semiHidden/>
    <w:rsid w:val="005802E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semiHidden/>
    <w:rsid w:val="005802EE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semiHidden/>
    <w:rsid w:val="005802EE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semiHidden/>
    <w:rsid w:val="005802EE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semiHidden/>
    <w:rsid w:val="005802E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semiHidden/>
    <w:rsid w:val="005802E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semiHidden/>
    <w:rsid w:val="005802EE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semiHidden/>
    <w:rsid w:val="005802EE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semiHidden/>
    <w:rsid w:val="005802EE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semiHidden/>
    <w:rsid w:val="005802EE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semiHidden/>
    <w:rsid w:val="005802EE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semiHidden/>
    <w:rsid w:val="005802E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semiHidden/>
    <w:rsid w:val="005802E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semiHidden/>
    <w:rsid w:val="005802E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semiHidden/>
    <w:rsid w:val="005802EE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semiHidden/>
    <w:rsid w:val="005802E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Professional">
    <w:name w:val="Table Professional"/>
    <w:basedOn w:val="TableNormal"/>
    <w:semiHidden/>
    <w:rsid w:val="005802E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semiHidden/>
    <w:rsid w:val="005802EE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semiHidden/>
    <w:rsid w:val="005802EE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semiHidden/>
    <w:rsid w:val="005802E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semiHidden/>
    <w:rsid w:val="005802EE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semiHidden/>
    <w:rsid w:val="005802EE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semiHidden/>
    <w:rsid w:val="005802E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semiHidden/>
    <w:rsid w:val="005802EE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semiHidden/>
    <w:rsid w:val="005802EE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semiHidden/>
    <w:rsid w:val="005802EE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le">
    <w:name w:val="Title"/>
    <w:basedOn w:val="Normal"/>
    <w:next w:val="Normal"/>
    <w:link w:val="TitleChar"/>
    <w:autoRedefine/>
    <w:uiPriority w:val="2"/>
    <w:qFormat/>
    <w:rsid w:val="00D27191"/>
    <w:pPr>
      <w:contextualSpacing/>
      <w:jc w:val="both"/>
    </w:pPr>
    <w:rPr>
      <w:rFonts w:ascii="AU Passata" w:eastAsiaTheme="majorEastAsia" w:hAnsi="AU Passata" w:cstheme="majorBidi"/>
      <w:spacing w:val="-10"/>
      <w:kern w:val="28"/>
      <w:sz w:val="72"/>
      <w:szCs w:val="56"/>
      <w:lang w:val="en-GB"/>
    </w:rPr>
  </w:style>
  <w:style w:type="paragraph" w:styleId="TOC1">
    <w:name w:val="toc 1"/>
    <w:basedOn w:val="Normal"/>
    <w:next w:val="Normal"/>
    <w:autoRedefine/>
    <w:uiPriority w:val="39"/>
    <w:unhideWhenUsed/>
    <w:rsid w:val="00D27191"/>
    <w:pPr>
      <w:spacing w:after="100" w:line="360" w:lineRule="auto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paragraph" w:styleId="TOC2">
    <w:name w:val="toc 2"/>
    <w:basedOn w:val="Normal"/>
    <w:next w:val="Normal"/>
    <w:autoRedefine/>
    <w:uiPriority w:val="39"/>
    <w:unhideWhenUsed/>
    <w:rsid w:val="00D27191"/>
    <w:pPr>
      <w:spacing w:after="100" w:line="360" w:lineRule="auto"/>
      <w:ind w:left="220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paragraph" w:styleId="TOC3">
    <w:name w:val="toc 3"/>
    <w:basedOn w:val="Normal"/>
    <w:next w:val="Normal"/>
    <w:autoRedefine/>
    <w:uiPriority w:val="39"/>
    <w:unhideWhenUsed/>
    <w:rsid w:val="00D27191"/>
    <w:pPr>
      <w:spacing w:after="100" w:line="360" w:lineRule="auto"/>
      <w:ind w:left="440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paragraph" w:styleId="TOC4">
    <w:name w:val="toc 4"/>
    <w:basedOn w:val="Normal"/>
    <w:next w:val="Normal"/>
    <w:autoRedefine/>
    <w:uiPriority w:val="39"/>
    <w:semiHidden/>
    <w:unhideWhenUsed/>
    <w:qFormat/>
    <w:rsid w:val="00D27191"/>
    <w:pPr>
      <w:spacing w:after="100" w:line="360" w:lineRule="auto"/>
      <w:ind w:left="660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paragraph" w:styleId="TOC5">
    <w:name w:val="toc 5"/>
    <w:basedOn w:val="Normal"/>
    <w:next w:val="Normal"/>
    <w:autoRedefine/>
    <w:uiPriority w:val="39"/>
    <w:semiHidden/>
    <w:unhideWhenUsed/>
    <w:qFormat/>
    <w:rsid w:val="00D27191"/>
    <w:pPr>
      <w:spacing w:after="100" w:line="360" w:lineRule="auto"/>
      <w:ind w:left="880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character" w:styleId="FollowedHyperlink">
    <w:name w:val="FollowedHyperlink"/>
    <w:uiPriority w:val="7"/>
    <w:semiHidden/>
    <w:rsid w:val="00B0759B"/>
    <w:rPr>
      <w:rFonts w:ascii="Georgia" w:hAnsi="Georgia"/>
      <w:color w:val="87888A"/>
      <w:sz w:val="21"/>
      <w:u w:val="none"/>
      <w:lang w:val="en-GB"/>
    </w:rPr>
  </w:style>
  <w:style w:type="paragraph" w:styleId="Footer">
    <w:name w:val="footer"/>
    <w:basedOn w:val="Normal"/>
    <w:link w:val="FooterChar"/>
    <w:uiPriority w:val="99"/>
    <w:rsid w:val="00CB7E17"/>
    <w:pPr>
      <w:tabs>
        <w:tab w:val="center" w:pos="3615"/>
        <w:tab w:val="right" w:pos="7229"/>
        <w:tab w:val="left" w:pos="10206"/>
      </w:tabs>
      <w:spacing w:after="160" w:line="180" w:lineRule="atLeast"/>
      <w:jc w:val="both"/>
    </w:pPr>
    <w:rPr>
      <w:rFonts w:ascii="AU Passata" w:eastAsiaTheme="minorHAnsi" w:hAnsi="AU Passata" w:cstheme="minorBidi"/>
      <w:color w:val="87888A"/>
      <w:spacing w:val="10"/>
      <w:sz w:val="14"/>
      <w:szCs w:val="22"/>
      <w:lang w:val="en-GB"/>
    </w:rPr>
  </w:style>
  <w:style w:type="paragraph" w:styleId="Header">
    <w:name w:val="header"/>
    <w:basedOn w:val="Normal"/>
    <w:link w:val="HeaderChar"/>
    <w:uiPriority w:val="99"/>
    <w:rsid w:val="00907607"/>
    <w:pPr>
      <w:tabs>
        <w:tab w:val="center" w:pos="4819"/>
        <w:tab w:val="right" w:pos="9638"/>
      </w:tabs>
      <w:spacing w:after="160" w:line="180" w:lineRule="atLeast"/>
      <w:jc w:val="both"/>
    </w:pPr>
    <w:rPr>
      <w:rFonts w:ascii="AU Passata" w:eastAsiaTheme="minorHAnsi" w:hAnsi="AU Passata" w:cstheme="minorBidi"/>
      <w:color w:val="87888A"/>
      <w:spacing w:val="10"/>
      <w:sz w:val="14"/>
      <w:szCs w:val="22"/>
      <w:lang w:val="en-GB"/>
    </w:rPr>
  </w:style>
  <w:style w:type="character" w:styleId="Hyperlink">
    <w:name w:val="Hyperlink"/>
    <w:basedOn w:val="DefaultParagraphFont"/>
    <w:uiPriority w:val="99"/>
    <w:unhideWhenUsed/>
    <w:rsid w:val="00D27191"/>
    <w:rPr>
      <w:color w:val="03428E" w:themeColor="hyperlink"/>
      <w:u w:val="single"/>
      <w:lang w:val="en-GB"/>
    </w:rPr>
  </w:style>
  <w:style w:type="character" w:styleId="PageNumber">
    <w:name w:val="page number"/>
    <w:uiPriority w:val="99"/>
    <w:semiHidden/>
    <w:rsid w:val="009044C3"/>
    <w:rPr>
      <w:rFonts w:ascii="AU Passata" w:hAnsi="AU Passata"/>
      <w:sz w:val="14"/>
      <w:lang w:val="en-GB"/>
    </w:rPr>
  </w:style>
  <w:style w:type="paragraph" w:customStyle="1" w:styleId="Normal-Bullet">
    <w:name w:val="Normal - Bullet"/>
    <w:basedOn w:val="Normal"/>
    <w:uiPriority w:val="5"/>
    <w:semiHidden/>
    <w:rsid w:val="00907607"/>
    <w:pPr>
      <w:numPr>
        <w:numId w:val="14"/>
      </w:numPr>
    </w:pPr>
    <w:rPr>
      <w:lang w:val="en-GB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D27191"/>
    <w:pPr>
      <w:spacing w:after="100" w:line="360" w:lineRule="auto"/>
      <w:ind w:left="1100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D27191"/>
    <w:pPr>
      <w:spacing w:after="100" w:line="360" w:lineRule="auto"/>
      <w:ind w:left="1320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D27191"/>
    <w:pPr>
      <w:spacing w:after="100" w:line="360" w:lineRule="auto"/>
      <w:ind w:left="1540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D27191"/>
    <w:pPr>
      <w:spacing w:after="100" w:line="360" w:lineRule="auto"/>
      <w:ind w:left="1760"/>
      <w:jc w:val="both"/>
    </w:pPr>
    <w:rPr>
      <w:rFonts w:ascii="AU Passata" w:eastAsiaTheme="minorHAnsi" w:hAnsi="AU Passata" w:cstheme="minorBidi"/>
      <w:sz w:val="22"/>
      <w:szCs w:val="22"/>
      <w:lang w:val="en-GB"/>
    </w:rPr>
  </w:style>
  <w:style w:type="paragraph" w:customStyle="1" w:styleId="Normal-Numbering">
    <w:name w:val="Normal - Numbering"/>
    <w:basedOn w:val="Normal"/>
    <w:uiPriority w:val="5"/>
    <w:semiHidden/>
    <w:rsid w:val="00907607"/>
    <w:pPr>
      <w:numPr>
        <w:numId w:val="15"/>
      </w:numPr>
    </w:pPr>
    <w:rPr>
      <w:lang w:val="en-GB"/>
    </w:rPr>
  </w:style>
  <w:style w:type="paragraph" w:customStyle="1" w:styleId="Tabletext">
    <w:name w:val="Table text"/>
    <w:basedOn w:val="Normal"/>
    <w:uiPriority w:val="4"/>
    <w:semiHidden/>
    <w:rsid w:val="00051A09"/>
    <w:pPr>
      <w:spacing w:line="220" w:lineRule="atLeast"/>
    </w:pPr>
    <w:rPr>
      <w:sz w:val="18"/>
      <w:lang w:val="en-GB"/>
    </w:rPr>
  </w:style>
  <w:style w:type="paragraph" w:customStyle="1" w:styleId="TableHeading">
    <w:name w:val="Table Heading"/>
    <w:basedOn w:val="Normal"/>
    <w:uiPriority w:val="4"/>
    <w:semiHidden/>
    <w:rsid w:val="00AD4779"/>
    <w:pPr>
      <w:spacing w:line="260" w:lineRule="atLeast"/>
    </w:pPr>
    <w:rPr>
      <w:color w:val="03428E"/>
      <w:sz w:val="18"/>
      <w:lang w:val="en-GB"/>
    </w:rPr>
  </w:style>
  <w:style w:type="paragraph" w:customStyle="1" w:styleId="TableColomnHeading">
    <w:name w:val="Table Colomn Heading"/>
    <w:basedOn w:val="Normal"/>
    <w:uiPriority w:val="4"/>
    <w:semiHidden/>
    <w:rsid w:val="00AD4779"/>
    <w:pPr>
      <w:spacing w:line="220" w:lineRule="atLeast"/>
    </w:pPr>
    <w:rPr>
      <w:color w:val="03428E"/>
      <w:sz w:val="18"/>
      <w:lang w:val="en-GB"/>
    </w:rPr>
  </w:style>
  <w:style w:type="table" w:customStyle="1" w:styleId="Table-Normal">
    <w:name w:val="Table - Normal"/>
    <w:basedOn w:val="TableNormal"/>
    <w:semiHidden/>
    <w:rsid w:val="00AD4779"/>
    <w:pPr>
      <w:spacing w:line="220" w:lineRule="atLeast"/>
    </w:pPr>
    <w:rPr>
      <w:sz w:val="18"/>
    </w:rPr>
    <w:tblPr>
      <w:tblCellMar>
        <w:top w:w="28" w:type="dxa"/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 w:line="260" w:lineRule="atLeast"/>
        <w:ind w:leftChars="0" w:left="0" w:rightChars="0" w:right="0" w:firstLineChars="0" w:firstLine="0"/>
        <w:contextualSpacing w:val="0"/>
        <w:jc w:val="left"/>
        <w:outlineLvl w:val="9"/>
      </w:pPr>
      <w:rPr>
        <w:rFonts w:ascii="Helv" w:hAnsi="Helv"/>
        <w:b/>
        <w:color w:val="03428E"/>
        <w:sz w:val="18"/>
      </w:rPr>
      <w:tblPr/>
      <w:tcPr>
        <w:tcBorders>
          <w:bottom w:val="single" w:sz="4" w:space="0" w:color="auto"/>
          <w:insideH w:val="nil"/>
        </w:tcBorders>
      </w:tcPr>
    </w:tblStylePr>
    <w:tblStylePr w:type="lastRow">
      <w:tblPr/>
      <w:tcPr>
        <w:tcBorders>
          <w:bottom w:val="single" w:sz="4" w:space="0" w:color="auto"/>
        </w:tcBorders>
      </w:tcPr>
    </w:tblStylePr>
    <w:tblStylePr w:type="firstCol">
      <w:pPr>
        <w:wordWrap/>
        <w:spacing w:line="220" w:lineRule="atLeast"/>
      </w:pPr>
      <w:rPr>
        <w:rFonts w:ascii="Helv" w:hAnsi="Helv"/>
        <w:b/>
        <w:color w:val="03428E"/>
        <w:sz w:val="18"/>
      </w:rPr>
    </w:tblStylePr>
  </w:style>
  <w:style w:type="paragraph" w:customStyle="1" w:styleId="TableNumbers">
    <w:name w:val="Table Numbers"/>
    <w:basedOn w:val="Tabletext"/>
    <w:uiPriority w:val="4"/>
    <w:semiHidden/>
    <w:rsid w:val="003E6170"/>
    <w:pPr>
      <w:jc w:val="right"/>
    </w:pPr>
  </w:style>
  <w:style w:type="paragraph" w:customStyle="1" w:styleId="TableNumbersTotal">
    <w:name w:val="Table Numbers Total"/>
    <w:basedOn w:val="TableNumbers"/>
    <w:uiPriority w:val="4"/>
    <w:semiHidden/>
    <w:rsid w:val="003E6170"/>
    <w:rPr>
      <w:b/>
    </w:rPr>
  </w:style>
  <w:style w:type="paragraph" w:customStyle="1" w:styleId="Template">
    <w:name w:val="Template"/>
    <w:uiPriority w:val="8"/>
    <w:semiHidden/>
    <w:rsid w:val="00905114"/>
    <w:pPr>
      <w:spacing w:line="180" w:lineRule="atLeast"/>
    </w:pPr>
    <w:rPr>
      <w:rFonts w:ascii="AU Passata" w:hAnsi="AU Passata"/>
      <w:noProof/>
      <w:spacing w:val="10"/>
      <w:sz w:val="14"/>
      <w:szCs w:val="24"/>
      <w:lang w:val="en-GB"/>
    </w:rPr>
  </w:style>
  <w:style w:type="paragraph" w:customStyle="1" w:styleId="Template-Companyname">
    <w:name w:val="Template - Company name"/>
    <w:basedOn w:val="Template"/>
    <w:next w:val="Template-Address"/>
    <w:uiPriority w:val="8"/>
    <w:semiHidden/>
    <w:rsid w:val="00AA0EF9"/>
    <w:rPr>
      <w:b/>
    </w:rPr>
  </w:style>
  <w:style w:type="paragraph" w:customStyle="1" w:styleId="Template-Address">
    <w:name w:val="Template - Address"/>
    <w:basedOn w:val="Template"/>
    <w:uiPriority w:val="8"/>
    <w:semiHidden/>
    <w:rsid w:val="002171DE"/>
  </w:style>
  <w:style w:type="paragraph" w:customStyle="1" w:styleId="Template-Date">
    <w:name w:val="Template - Date"/>
    <w:basedOn w:val="Template-Address"/>
    <w:uiPriority w:val="8"/>
    <w:semiHidden/>
    <w:rsid w:val="002171DE"/>
  </w:style>
  <w:style w:type="table" w:styleId="TableGrid">
    <w:name w:val="Table Grid"/>
    <w:basedOn w:val="TableNormal"/>
    <w:uiPriority w:val="39"/>
    <w:rsid w:val="002171DE"/>
    <w:pPr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kumentheading">
    <w:name w:val="Dokument heading"/>
    <w:basedOn w:val="Normal"/>
    <w:uiPriority w:val="5"/>
    <w:semiHidden/>
    <w:rsid w:val="00FE0DAB"/>
    <w:rPr>
      <w:b/>
      <w:lang w:val="en-GB"/>
    </w:rPr>
  </w:style>
  <w:style w:type="paragraph" w:customStyle="1" w:styleId="Template-Afdeling">
    <w:name w:val="Template - Afdeling"/>
    <w:basedOn w:val="Template"/>
    <w:uiPriority w:val="8"/>
    <w:semiHidden/>
    <w:rsid w:val="00905114"/>
    <w:rPr>
      <w:b/>
    </w:rPr>
  </w:style>
  <w:style w:type="paragraph" w:styleId="TableofFigures">
    <w:name w:val="table of figures"/>
    <w:basedOn w:val="Normal"/>
    <w:next w:val="Normal"/>
    <w:uiPriority w:val="99"/>
    <w:semiHidden/>
    <w:rsid w:val="00BE7FBE"/>
    <w:p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customStyle="1" w:styleId="Template-NavnMellemnavn">
    <w:name w:val="Template - Navn/Mellemnavn"/>
    <w:basedOn w:val="Template"/>
    <w:uiPriority w:val="8"/>
    <w:semiHidden/>
    <w:rsid w:val="003F33BA"/>
    <w:rPr>
      <w:b/>
    </w:rPr>
  </w:style>
  <w:style w:type="paragraph" w:customStyle="1" w:styleId="Template-Brugerinfo">
    <w:name w:val="Template - Bruger info"/>
    <w:basedOn w:val="Template"/>
    <w:uiPriority w:val="8"/>
    <w:semiHidden/>
    <w:rsid w:val="003F33BA"/>
  </w:style>
  <w:style w:type="paragraph" w:customStyle="1" w:styleId="Template-Informationsoverskrift">
    <w:name w:val="Template - Informations overskrift"/>
    <w:basedOn w:val="Template"/>
    <w:next w:val="Template-Informationstekst"/>
    <w:uiPriority w:val="8"/>
    <w:semiHidden/>
    <w:rsid w:val="00907607"/>
    <w:rPr>
      <w:b/>
    </w:rPr>
  </w:style>
  <w:style w:type="paragraph" w:customStyle="1" w:styleId="Template-Informationstekst">
    <w:name w:val="Template - Informations tekst"/>
    <w:basedOn w:val="Template"/>
    <w:uiPriority w:val="8"/>
    <w:semiHidden/>
    <w:rsid w:val="00907607"/>
  </w:style>
  <w:style w:type="paragraph" w:customStyle="1" w:styleId="Template-Parentlogoname">
    <w:name w:val="Template - Parent logoname"/>
    <w:basedOn w:val="Template"/>
    <w:uiPriority w:val="8"/>
    <w:semiHidden/>
    <w:rsid w:val="00EC06F0"/>
    <w:pPr>
      <w:spacing w:line="240" w:lineRule="atLeast"/>
    </w:pPr>
    <w:rPr>
      <w:caps/>
      <w:color w:val="03428E"/>
      <w:sz w:val="22"/>
    </w:rPr>
  </w:style>
  <w:style w:type="paragraph" w:customStyle="1" w:styleId="Template-Unitnamelogoname">
    <w:name w:val="Template - Unitname logoname"/>
    <w:basedOn w:val="Template-Parentlogoname"/>
    <w:uiPriority w:val="8"/>
    <w:semiHidden/>
    <w:rsid w:val="00C723B1"/>
    <w:pPr>
      <w:spacing w:before="66" w:line="160" w:lineRule="atLeast"/>
      <w:contextualSpacing/>
    </w:pPr>
    <w:rPr>
      <w:sz w:val="1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27191"/>
    <w:pPr>
      <w:jc w:val="both"/>
    </w:pPr>
    <w:rPr>
      <w:rFonts w:ascii="Segoe UI" w:eastAsiaTheme="minorHAnsi" w:hAnsi="Segoe UI" w:cs="Segoe UI"/>
      <w:sz w:val="18"/>
      <w:szCs w:val="18"/>
      <w:lang w:val="en-GB"/>
    </w:rPr>
  </w:style>
  <w:style w:type="character" w:styleId="CommentReference">
    <w:name w:val="annotation reference"/>
    <w:uiPriority w:val="99"/>
    <w:semiHidden/>
    <w:rsid w:val="00331A73"/>
    <w:rPr>
      <w:sz w:val="16"/>
      <w:szCs w:val="16"/>
      <w:lang w:val="en-GB"/>
    </w:rPr>
  </w:style>
  <w:style w:type="paragraph" w:styleId="CommentText">
    <w:name w:val="annotation text"/>
    <w:basedOn w:val="Normal"/>
    <w:link w:val="CommentTextChar"/>
    <w:uiPriority w:val="99"/>
    <w:rsid w:val="00331A73"/>
    <w:pPr>
      <w:spacing w:after="160" w:line="360" w:lineRule="auto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331A73"/>
    <w:rPr>
      <w:b/>
      <w:bCs/>
    </w:rPr>
  </w:style>
  <w:style w:type="paragraph" w:styleId="DocumentMap">
    <w:name w:val="Document Map"/>
    <w:basedOn w:val="Normal"/>
    <w:uiPriority w:val="99"/>
    <w:semiHidden/>
    <w:rsid w:val="00331A73"/>
    <w:pPr>
      <w:shd w:val="clear" w:color="auto" w:fill="000080"/>
      <w:spacing w:after="160" w:line="360" w:lineRule="auto"/>
      <w:jc w:val="both"/>
    </w:pPr>
    <w:rPr>
      <w:rFonts w:ascii="Tahoma" w:eastAsiaTheme="minorHAnsi" w:hAnsi="Tahoma" w:cs="Tahoma"/>
      <w:sz w:val="20"/>
      <w:szCs w:val="22"/>
      <w:lang w:val="en-GB"/>
    </w:rPr>
  </w:style>
  <w:style w:type="paragraph" w:styleId="Index1">
    <w:name w:val="index 1"/>
    <w:basedOn w:val="Normal"/>
    <w:next w:val="Normal"/>
    <w:autoRedefine/>
    <w:uiPriority w:val="99"/>
    <w:semiHidden/>
    <w:rsid w:val="00331A73"/>
    <w:pPr>
      <w:spacing w:after="160" w:line="360" w:lineRule="auto"/>
      <w:ind w:left="21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2">
    <w:name w:val="index 2"/>
    <w:basedOn w:val="Normal"/>
    <w:next w:val="Normal"/>
    <w:autoRedefine/>
    <w:uiPriority w:val="99"/>
    <w:semiHidden/>
    <w:rsid w:val="00331A73"/>
    <w:pPr>
      <w:spacing w:after="160" w:line="360" w:lineRule="auto"/>
      <w:ind w:left="42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3">
    <w:name w:val="index 3"/>
    <w:basedOn w:val="Normal"/>
    <w:next w:val="Normal"/>
    <w:autoRedefine/>
    <w:uiPriority w:val="99"/>
    <w:semiHidden/>
    <w:rsid w:val="00331A73"/>
    <w:pPr>
      <w:spacing w:after="160" w:line="360" w:lineRule="auto"/>
      <w:ind w:left="63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4">
    <w:name w:val="index 4"/>
    <w:basedOn w:val="Normal"/>
    <w:next w:val="Normal"/>
    <w:autoRedefine/>
    <w:uiPriority w:val="99"/>
    <w:semiHidden/>
    <w:rsid w:val="00331A73"/>
    <w:pPr>
      <w:spacing w:after="160" w:line="360" w:lineRule="auto"/>
      <w:ind w:left="84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5">
    <w:name w:val="index 5"/>
    <w:basedOn w:val="Normal"/>
    <w:next w:val="Normal"/>
    <w:autoRedefine/>
    <w:uiPriority w:val="99"/>
    <w:semiHidden/>
    <w:rsid w:val="00331A73"/>
    <w:pPr>
      <w:spacing w:after="160" w:line="360" w:lineRule="auto"/>
      <w:ind w:left="105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6">
    <w:name w:val="index 6"/>
    <w:basedOn w:val="Normal"/>
    <w:next w:val="Normal"/>
    <w:autoRedefine/>
    <w:uiPriority w:val="99"/>
    <w:semiHidden/>
    <w:rsid w:val="00331A73"/>
    <w:pPr>
      <w:spacing w:after="160" w:line="360" w:lineRule="auto"/>
      <w:ind w:left="126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7">
    <w:name w:val="index 7"/>
    <w:basedOn w:val="Normal"/>
    <w:next w:val="Normal"/>
    <w:autoRedefine/>
    <w:uiPriority w:val="99"/>
    <w:semiHidden/>
    <w:rsid w:val="00331A73"/>
    <w:pPr>
      <w:spacing w:after="160" w:line="360" w:lineRule="auto"/>
      <w:ind w:left="147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8">
    <w:name w:val="index 8"/>
    <w:basedOn w:val="Normal"/>
    <w:next w:val="Normal"/>
    <w:autoRedefine/>
    <w:uiPriority w:val="99"/>
    <w:semiHidden/>
    <w:rsid w:val="00331A73"/>
    <w:pPr>
      <w:spacing w:after="160" w:line="360" w:lineRule="auto"/>
      <w:ind w:left="168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9">
    <w:name w:val="index 9"/>
    <w:basedOn w:val="Normal"/>
    <w:next w:val="Normal"/>
    <w:autoRedefine/>
    <w:uiPriority w:val="99"/>
    <w:semiHidden/>
    <w:rsid w:val="00331A73"/>
    <w:pPr>
      <w:spacing w:after="160" w:line="360" w:lineRule="auto"/>
      <w:ind w:left="189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IndexHeading">
    <w:name w:val="index heading"/>
    <w:basedOn w:val="Normal"/>
    <w:next w:val="Index1"/>
    <w:uiPriority w:val="99"/>
    <w:semiHidden/>
    <w:rsid w:val="00331A73"/>
    <w:pPr>
      <w:spacing w:after="160" w:line="360" w:lineRule="auto"/>
      <w:jc w:val="both"/>
    </w:pPr>
    <w:rPr>
      <w:rFonts w:ascii="Arial" w:eastAsiaTheme="minorHAnsi" w:hAnsi="Arial" w:cs="Arial"/>
      <w:b/>
      <w:bCs/>
      <w:sz w:val="20"/>
      <w:szCs w:val="22"/>
      <w:lang w:val="en-GB"/>
    </w:rPr>
  </w:style>
  <w:style w:type="paragraph" w:styleId="MacroText">
    <w:name w:val="macro"/>
    <w:uiPriority w:val="99"/>
    <w:semiHidden/>
    <w:rsid w:val="00331A7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  <w:lang w:val="en-GB"/>
    </w:rPr>
  </w:style>
  <w:style w:type="paragraph" w:styleId="TableofAuthorities">
    <w:name w:val="table of authorities"/>
    <w:basedOn w:val="Normal"/>
    <w:next w:val="Normal"/>
    <w:uiPriority w:val="99"/>
    <w:semiHidden/>
    <w:rsid w:val="00331A73"/>
    <w:pPr>
      <w:spacing w:after="160" w:line="360" w:lineRule="auto"/>
      <w:ind w:left="210" w:hanging="210"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TOAHeading">
    <w:name w:val="toa heading"/>
    <w:basedOn w:val="Normal"/>
    <w:next w:val="Normal"/>
    <w:uiPriority w:val="9"/>
    <w:semiHidden/>
    <w:rsid w:val="00331A73"/>
    <w:pPr>
      <w:spacing w:before="120" w:after="160" w:line="360" w:lineRule="auto"/>
      <w:jc w:val="both"/>
    </w:pPr>
    <w:rPr>
      <w:rFonts w:ascii="Arial" w:eastAsiaTheme="minorHAnsi" w:hAnsi="Arial" w:cs="Arial"/>
      <w:b/>
      <w:bCs/>
      <w:szCs w:val="22"/>
      <w:lang w:val="en-GB"/>
    </w:rPr>
  </w:style>
  <w:style w:type="character" w:styleId="IntenseEmphasis">
    <w:name w:val="Intense Emphasis"/>
    <w:basedOn w:val="DefaultParagraphFont"/>
    <w:uiPriority w:val="3"/>
    <w:qFormat/>
    <w:rsid w:val="00D27191"/>
    <w:rPr>
      <w:rFonts w:ascii="Georgia" w:hAnsi="Georgia"/>
      <w:b/>
      <w:i/>
      <w:iCs/>
      <w:color w:val="auto"/>
      <w:sz w:val="20"/>
      <w:lang w:val="en-GB"/>
    </w:rPr>
  </w:style>
  <w:style w:type="paragraph" w:styleId="IntenseQuote">
    <w:name w:val="Intense Quote"/>
    <w:basedOn w:val="Normal"/>
    <w:next w:val="Normal"/>
    <w:link w:val="IntenseQuoteChar"/>
    <w:autoRedefine/>
    <w:uiPriority w:val="30"/>
    <w:semiHidden/>
    <w:rsid w:val="00D27191"/>
    <w:pPr>
      <w:pBdr>
        <w:top w:val="single" w:sz="4" w:space="10" w:color="404040" w:themeColor="text1" w:themeTint="BF"/>
        <w:bottom w:val="single" w:sz="4" w:space="10" w:color="404040" w:themeColor="text1" w:themeTint="BF"/>
      </w:pBdr>
      <w:spacing w:before="360" w:after="360" w:line="360" w:lineRule="auto"/>
      <w:ind w:left="864" w:right="864"/>
      <w:jc w:val="center"/>
    </w:pPr>
    <w:rPr>
      <w:rFonts w:ascii="Georgia" w:eastAsiaTheme="minorHAnsi" w:hAnsi="Georgia" w:cstheme="minorBidi"/>
      <w:i/>
      <w:iCs/>
      <w:color w:val="404040" w:themeColor="text1" w:themeTint="BF"/>
      <w:sz w:val="20"/>
      <w:szCs w:val="22"/>
      <w:lang w:val="en-GB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D27191"/>
    <w:rPr>
      <w:rFonts w:eastAsiaTheme="minorHAnsi" w:cstheme="minorBidi"/>
      <w:i/>
      <w:iCs/>
      <w:color w:val="404040" w:themeColor="text1" w:themeTint="BF"/>
      <w:szCs w:val="22"/>
      <w:lang w:val="en-GB"/>
    </w:rPr>
  </w:style>
  <w:style w:type="character" w:styleId="SubtleReference">
    <w:name w:val="Subtle Reference"/>
    <w:basedOn w:val="DefaultParagraphFont"/>
    <w:uiPriority w:val="31"/>
    <w:semiHidden/>
    <w:rsid w:val="00D27191"/>
    <w:rPr>
      <w:rFonts w:ascii="Georgia" w:hAnsi="Georgia"/>
      <w:smallCaps/>
      <w:color w:val="5A5A5A" w:themeColor="text1" w:themeTint="A5"/>
      <w:lang w:val="en-GB"/>
    </w:rPr>
  </w:style>
  <w:style w:type="character" w:styleId="IntenseReference">
    <w:name w:val="Intense Reference"/>
    <w:basedOn w:val="DefaultParagraphFont"/>
    <w:uiPriority w:val="32"/>
    <w:semiHidden/>
    <w:rsid w:val="00D27191"/>
    <w:rPr>
      <w:rFonts w:ascii="Georgia" w:hAnsi="Georgia"/>
      <w:b/>
      <w:bCs/>
      <w:smallCaps/>
      <w:color w:val="404040" w:themeColor="text1" w:themeTint="BF"/>
      <w:spacing w:val="5"/>
      <w:sz w:val="20"/>
      <w:lang w:val="en-GB"/>
    </w:rPr>
  </w:style>
  <w:style w:type="paragraph" w:customStyle="1" w:styleId="Template-kolofonstreg">
    <w:name w:val="Template - kolofon streg"/>
    <w:basedOn w:val="Normal"/>
    <w:uiPriority w:val="8"/>
    <w:semiHidden/>
    <w:rsid w:val="00620D0B"/>
    <w:pPr>
      <w:spacing w:after="120" w:line="270" w:lineRule="exact"/>
      <w:contextualSpacing/>
    </w:pPr>
    <w:rPr>
      <w:lang w:val="en-GB"/>
    </w:rPr>
  </w:style>
  <w:style w:type="character" w:styleId="PlaceholderText">
    <w:name w:val="Placeholder Text"/>
    <w:basedOn w:val="DefaultParagraphFont"/>
    <w:uiPriority w:val="99"/>
    <w:semiHidden/>
    <w:rsid w:val="00BC662B"/>
    <w:rPr>
      <w:color w:val="808080"/>
      <w:lang w:val="en-GB"/>
    </w:rPr>
  </w:style>
  <w:style w:type="paragraph" w:customStyle="1" w:styleId="Hiddenpageno">
    <w:name w:val="Hidden pageno"/>
    <w:basedOn w:val="Footer"/>
    <w:uiPriority w:val="9"/>
    <w:semiHidden/>
    <w:rsid w:val="00A33642"/>
    <w:pPr>
      <w:tabs>
        <w:tab w:val="clear" w:pos="3615"/>
        <w:tab w:val="clear" w:pos="7229"/>
        <w:tab w:val="clear" w:pos="10206"/>
        <w:tab w:val="right" w:pos="12474"/>
      </w:tabs>
      <w:ind w:right="-8505"/>
      <w:jc w:val="right"/>
    </w:pPr>
    <w:rPr>
      <w:vanish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7191"/>
    <w:rPr>
      <w:rFonts w:ascii="Segoe UI" w:eastAsiaTheme="minorHAnsi" w:hAnsi="Segoe UI" w:cs="Segoe UI"/>
      <w:sz w:val="18"/>
      <w:szCs w:val="18"/>
      <w:lang w:val="en-GB"/>
    </w:rPr>
  </w:style>
  <w:style w:type="character" w:styleId="BookTitle">
    <w:name w:val="Book Title"/>
    <w:basedOn w:val="DefaultParagraphFont"/>
    <w:uiPriority w:val="33"/>
    <w:semiHidden/>
    <w:rsid w:val="00D27191"/>
    <w:rPr>
      <w:rFonts w:ascii="Georgia" w:hAnsi="Georgia"/>
      <w:b/>
      <w:bCs/>
      <w:i/>
      <w:iCs/>
      <w:spacing w:val="5"/>
      <w:sz w:val="20"/>
      <w:lang w:val="en-GB"/>
    </w:rPr>
  </w:style>
  <w:style w:type="character" w:customStyle="1" w:styleId="CaptionChar">
    <w:name w:val="Caption Char"/>
    <w:basedOn w:val="DefaultParagraphFont"/>
    <w:link w:val="Caption"/>
    <w:uiPriority w:val="35"/>
    <w:rsid w:val="00D27191"/>
    <w:rPr>
      <w:rFonts w:ascii="AU Passata Light" w:eastAsiaTheme="minorHAnsi" w:hAnsi="AU Passata Light" w:cstheme="minorBidi"/>
      <w:iCs/>
      <w:sz w:val="18"/>
      <w:szCs w:val="18"/>
      <w:lang w:val="en-GB"/>
    </w:rPr>
  </w:style>
  <w:style w:type="paragraph" w:customStyle="1" w:styleId="Figurtitel">
    <w:name w:val="Figurtitel"/>
    <w:basedOn w:val="Normal"/>
    <w:link w:val="FigurtitelTegn"/>
    <w:autoRedefine/>
    <w:uiPriority w:val="4"/>
    <w:qFormat/>
    <w:rsid w:val="00D27191"/>
    <w:pPr>
      <w:spacing w:after="160" w:line="360" w:lineRule="auto"/>
      <w:jc w:val="both"/>
    </w:pPr>
    <w:rPr>
      <w:rFonts w:ascii="AU Passata Light" w:eastAsiaTheme="minorHAnsi" w:hAnsi="AU Passata Light" w:cstheme="minorBidi"/>
      <w:caps/>
      <w:sz w:val="18"/>
      <w:szCs w:val="22"/>
      <w:lang w:val="en-GB"/>
    </w:rPr>
  </w:style>
  <w:style w:type="character" w:customStyle="1" w:styleId="FigurtitelTegn">
    <w:name w:val="Figurtitel Tegn"/>
    <w:basedOn w:val="DefaultParagraphFont"/>
    <w:link w:val="Figurtitel"/>
    <w:uiPriority w:val="4"/>
    <w:rsid w:val="00D27191"/>
    <w:rPr>
      <w:rFonts w:ascii="AU Passata Light" w:eastAsiaTheme="minorHAnsi" w:hAnsi="AU Passata Light" w:cstheme="minorBidi"/>
      <w:caps/>
      <w:sz w:val="18"/>
      <w:szCs w:val="22"/>
      <w:lang w:val="en-GB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27191"/>
    <w:rPr>
      <w:rFonts w:ascii="AU Passata" w:eastAsiaTheme="minorHAnsi" w:hAnsi="AU Passata" w:cstheme="minorBidi"/>
      <w:sz w:val="14"/>
      <w:lang w:val="en-GB"/>
    </w:rPr>
  </w:style>
  <w:style w:type="character" w:customStyle="1" w:styleId="Heading1Char">
    <w:name w:val="Heading 1 Char"/>
    <w:basedOn w:val="DefaultParagraphFont"/>
    <w:link w:val="Heading1"/>
    <w:uiPriority w:val="1"/>
    <w:rsid w:val="00D27191"/>
    <w:rPr>
      <w:rFonts w:ascii="AU Passata Light" w:eastAsiaTheme="majorEastAsia" w:hAnsi="AU Passata Light" w:cstheme="majorBidi"/>
      <w:sz w:val="36"/>
      <w:szCs w:val="36"/>
      <w:lang w:val="en-GB"/>
    </w:rPr>
  </w:style>
  <w:style w:type="character" w:customStyle="1" w:styleId="Heading2Char">
    <w:name w:val="Heading 2 Char"/>
    <w:basedOn w:val="DefaultParagraphFont"/>
    <w:link w:val="Heading2"/>
    <w:uiPriority w:val="1"/>
    <w:rsid w:val="00D27191"/>
    <w:rPr>
      <w:rFonts w:ascii="AU Passata" w:eastAsiaTheme="majorEastAsia" w:hAnsi="AU Passata" w:cstheme="majorBidi"/>
      <w:b/>
      <w:sz w:val="21"/>
      <w:szCs w:val="21"/>
      <w:lang w:val="en-GB"/>
    </w:rPr>
  </w:style>
  <w:style w:type="character" w:customStyle="1" w:styleId="Heading3Char">
    <w:name w:val="Heading 3 Char"/>
    <w:basedOn w:val="DefaultParagraphFont"/>
    <w:link w:val="Heading3"/>
    <w:uiPriority w:val="1"/>
    <w:rsid w:val="00D27191"/>
    <w:rPr>
      <w:rFonts w:ascii="AU Passata" w:eastAsiaTheme="majorEastAsia" w:hAnsi="AU Passata" w:cstheme="majorBidi"/>
      <w:b/>
      <w:sz w:val="19"/>
      <w:szCs w:val="24"/>
      <w:lang w:val="en-GB"/>
    </w:rPr>
  </w:style>
  <w:style w:type="character" w:customStyle="1" w:styleId="Heading4Char">
    <w:name w:val="Heading 4 Char"/>
    <w:basedOn w:val="DefaultParagraphFont"/>
    <w:link w:val="Heading4"/>
    <w:uiPriority w:val="1"/>
    <w:rsid w:val="00D27191"/>
    <w:rPr>
      <w:rFonts w:ascii="AU Passata" w:eastAsiaTheme="majorEastAsia" w:hAnsi="AU Passata" w:cstheme="majorBidi"/>
      <w:b/>
      <w:iCs/>
      <w:sz w:val="17"/>
      <w:szCs w:val="22"/>
      <w:lang w:val="en-GB"/>
    </w:rPr>
  </w:style>
  <w:style w:type="character" w:customStyle="1" w:styleId="Heading5Char">
    <w:name w:val="Heading 5 Char"/>
    <w:basedOn w:val="DefaultParagraphFont"/>
    <w:link w:val="Heading5"/>
    <w:uiPriority w:val="1"/>
    <w:semiHidden/>
    <w:rsid w:val="00D27191"/>
    <w:rPr>
      <w:rFonts w:ascii="AU Passata" w:eastAsiaTheme="majorEastAsia" w:hAnsi="AU Passata" w:cstheme="majorBidi"/>
      <w:sz w:val="17"/>
      <w:szCs w:val="22"/>
      <w:lang w:val="en-GB"/>
    </w:rPr>
  </w:style>
  <w:style w:type="character" w:customStyle="1" w:styleId="Heading6Char">
    <w:name w:val="Heading 6 Char"/>
    <w:basedOn w:val="DefaultParagraphFont"/>
    <w:link w:val="Heading6"/>
    <w:uiPriority w:val="1"/>
    <w:semiHidden/>
    <w:rsid w:val="00D27191"/>
    <w:rPr>
      <w:rFonts w:ascii="AU Passata" w:eastAsiaTheme="majorEastAsia" w:hAnsi="AU Passata" w:cstheme="majorBidi"/>
      <w:i/>
      <w:sz w:val="17"/>
      <w:szCs w:val="22"/>
      <w:lang w:val="en-GB"/>
    </w:rPr>
  </w:style>
  <w:style w:type="character" w:customStyle="1" w:styleId="Heading7Char">
    <w:name w:val="Heading 7 Char"/>
    <w:basedOn w:val="DefaultParagraphFont"/>
    <w:link w:val="Heading7"/>
    <w:uiPriority w:val="1"/>
    <w:semiHidden/>
    <w:rsid w:val="00D27191"/>
    <w:rPr>
      <w:rFonts w:ascii="AU Passata" w:eastAsiaTheme="majorEastAsia" w:hAnsi="AU Passata" w:cstheme="majorBidi"/>
      <w:i/>
      <w:iCs/>
      <w:sz w:val="17"/>
      <w:szCs w:val="22"/>
      <w:lang w:val="en-GB"/>
    </w:rPr>
  </w:style>
  <w:style w:type="character" w:customStyle="1" w:styleId="Heading8Char">
    <w:name w:val="Heading 8 Char"/>
    <w:basedOn w:val="DefaultParagraphFont"/>
    <w:link w:val="Heading8"/>
    <w:uiPriority w:val="1"/>
    <w:semiHidden/>
    <w:rsid w:val="00D27191"/>
    <w:rPr>
      <w:rFonts w:ascii="AU Passata" w:eastAsiaTheme="majorEastAsia" w:hAnsi="AU Passata" w:cstheme="majorBidi"/>
      <w:i/>
      <w:color w:val="272727" w:themeColor="text1" w:themeTint="D8"/>
      <w:sz w:val="17"/>
      <w:szCs w:val="21"/>
      <w:lang w:val="en-GB"/>
    </w:rPr>
  </w:style>
  <w:style w:type="character" w:customStyle="1" w:styleId="Heading9Char">
    <w:name w:val="Heading 9 Char"/>
    <w:basedOn w:val="DefaultParagraphFont"/>
    <w:link w:val="Heading9"/>
    <w:uiPriority w:val="1"/>
    <w:semiHidden/>
    <w:rsid w:val="00D27191"/>
    <w:rPr>
      <w:rFonts w:ascii="AU Passata" w:eastAsiaTheme="majorEastAsia" w:hAnsi="AU Passata" w:cstheme="majorBidi"/>
      <w:i/>
      <w:iCs/>
      <w:color w:val="272727" w:themeColor="text1" w:themeTint="D8"/>
      <w:sz w:val="17"/>
      <w:szCs w:val="21"/>
      <w:lang w:val="en-GB"/>
    </w:rPr>
  </w:style>
  <w:style w:type="paragraph" w:styleId="ListParagraph">
    <w:name w:val="List Paragraph"/>
    <w:basedOn w:val="Normal"/>
    <w:autoRedefine/>
    <w:uiPriority w:val="34"/>
    <w:qFormat/>
    <w:rsid w:val="00D27191"/>
    <w:pPr>
      <w:spacing w:after="160" w:line="360" w:lineRule="auto"/>
      <w:ind w:left="720"/>
      <w:contextualSpacing/>
      <w:jc w:val="both"/>
    </w:pPr>
    <w:rPr>
      <w:rFonts w:ascii="Georgia" w:eastAsiaTheme="minorHAnsi" w:hAnsi="Georgia" w:cstheme="minorBidi"/>
      <w:sz w:val="20"/>
      <w:szCs w:val="22"/>
      <w:lang w:val="en-GB"/>
    </w:rPr>
  </w:style>
  <w:style w:type="paragraph" w:styleId="NoSpacing">
    <w:name w:val="No Spacing"/>
    <w:autoRedefine/>
    <w:qFormat/>
    <w:rsid w:val="00D27191"/>
    <w:pPr>
      <w:spacing w:line="240" w:lineRule="auto"/>
      <w:jc w:val="both"/>
    </w:pPr>
    <w:rPr>
      <w:rFonts w:eastAsiaTheme="minorHAnsi" w:cstheme="minorBidi"/>
      <w:szCs w:val="22"/>
      <w:lang w:val="en-GB"/>
    </w:rPr>
  </w:style>
  <w:style w:type="paragraph" w:styleId="Quote">
    <w:name w:val="Quote"/>
    <w:basedOn w:val="Normal"/>
    <w:next w:val="Normal"/>
    <w:link w:val="QuoteChar"/>
    <w:autoRedefine/>
    <w:uiPriority w:val="5"/>
    <w:qFormat/>
    <w:rsid w:val="00D27191"/>
    <w:pPr>
      <w:spacing w:before="200" w:after="160" w:line="360" w:lineRule="auto"/>
      <w:ind w:left="864" w:right="864"/>
      <w:jc w:val="center"/>
    </w:pPr>
    <w:rPr>
      <w:rFonts w:ascii="Georgia" w:eastAsiaTheme="minorHAnsi" w:hAnsi="Georgia" w:cstheme="minorBidi"/>
      <w:i/>
      <w:iCs/>
      <w:color w:val="404040" w:themeColor="text1" w:themeTint="BF"/>
      <w:sz w:val="20"/>
      <w:szCs w:val="22"/>
      <w:lang w:val="en-GB"/>
    </w:rPr>
  </w:style>
  <w:style w:type="character" w:customStyle="1" w:styleId="QuoteChar">
    <w:name w:val="Quote Char"/>
    <w:basedOn w:val="DefaultParagraphFont"/>
    <w:link w:val="Quote"/>
    <w:uiPriority w:val="5"/>
    <w:rsid w:val="00D27191"/>
    <w:rPr>
      <w:rFonts w:eastAsiaTheme="minorHAnsi" w:cstheme="minorBidi"/>
      <w:i/>
      <w:iCs/>
      <w:color w:val="404040" w:themeColor="text1" w:themeTint="BF"/>
      <w:szCs w:val="22"/>
      <w:lang w:val="en-GB"/>
    </w:rPr>
  </w:style>
  <w:style w:type="character" w:customStyle="1" w:styleId="SubtitleChar">
    <w:name w:val="Subtitle Char"/>
    <w:basedOn w:val="DefaultParagraphFont"/>
    <w:link w:val="Subtitle"/>
    <w:uiPriority w:val="2"/>
    <w:rsid w:val="00D27191"/>
    <w:rPr>
      <w:rFonts w:ascii="AU Passata" w:eastAsiaTheme="minorEastAsia" w:hAnsi="AU Passata" w:cstheme="minorBidi"/>
      <w:b/>
      <w:sz w:val="24"/>
      <w:szCs w:val="24"/>
      <w:lang w:val="en-GB"/>
    </w:rPr>
  </w:style>
  <w:style w:type="character" w:styleId="SubtleEmphasis">
    <w:name w:val="Subtle Emphasis"/>
    <w:basedOn w:val="DefaultParagraphFont"/>
    <w:uiPriority w:val="19"/>
    <w:semiHidden/>
    <w:rsid w:val="00D27191"/>
    <w:rPr>
      <w:rFonts w:ascii="Georgia" w:hAnsi="Georgia"/>
      <w:i/>
      <w:iCs/>
      <w:color w:val="404040" w:themeColor="text1" w:themeTint="BF"/>
      <w:lang w:val="en-GB"/>
    </w:rPr>
  </w:style>
  <w:style w:type="character" w:customStyle="1" w:styleId="TitleChar">
    <w:name w:val="Title Char"/>
    <w:basedOn w:val="DefaultParagraphFont"/>
    <w:link w:val="Title"/>
    <w:uiPriority w:val="2"/>
    <w:rsid w:val="00D27191"/>
    <w:rPr>
      <w:rFonts w:ascii="AU Passata" w:eastAsiaTheme="majorEastAsia" w:hAnsi="AU Passata" w:cstheme="majorBidi"/>
      <w:spacing w:val="-10"/>
      <w:kern w:val="28"/>
      <w:sz w:val="72"/>
      <w:szCs w:val="56"/>
      <w:lang w:val="en-GB"/>
    </w:rPr>
  </w:style>
  <w:style w:type="paragraph" w:styleId="TOCHeading">
    <w:name w:val="TOC Heading"/>
    <w:basedOn w:val="Heading1"/>
    <w:next w:val="Normal"/>
    <w:autoRedefine/>
    <w:uiPriority w:val="39"/>
    <w:semiHidden/>
    <w:rsid w:val="00D27191"/>
    <w:pPr>
      <w:outlineLvl w:val="9"/>
    </w:pPr>
    <w:rPr>
      <w:sz w:val="48"/>
      <w:szCs w:val="32"/>
    </w:rPr>
  </w:style>
  <w:style w:type="table" w:styleId="GridTable4-Accent3">
    <w:name w:val="Grid Table 4 Accent 3"/>
    <w:basedOn w:val="TableNormal"/>
    <w:uiPriority w:val="49"/>
    <w:rsid w:val="001A5D7A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  <w:tblBorders>
        <w:top w:val="single" w:sz="4" w:space="0" w:color="B6E3F8" w:themeColor="accent3" w:themeTint="99"/>
        <w:left w:val="single" w:sz="4" w:space="0" w:color="B6E3F8" w:themeColor="accent3" w:themeTint="99"/>
        <w:bottom w:val="single" w:sz="4" w:space="0" w:color="B6E3F8" w:themeColor="accent3" w:themeTint="99"/>
        <w:right w:val="single" w:sz="4" w:space="0" w:color="B6E3F8" w:themeColor="accent3" w:themeTint="99"/>
        <w:insideH w:val="single" w:sz="4" w:space="0" w:color="B6E3F8" w:themeColor="accent3" w:themeTint="99"/>
        <w:insideV w:val="single" w:sz="4" w:space="0" w:color="B6E3F8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7D1F4" w:themeColor="accent3"/>
          <w:left w:val="single" w:sz="4" w:space="0" w:color="87D1F4" w:themeColor="accent3"/>
          <w:bottom w:val="single" w:sz="4" w:space="0" w:color="87D1F4" w:themeColor="accent3"/>
          <w:right w:val="single" w:sz="4" w:space="0" w:color="87D1F4" w:themeColor="accent3"/>
          <w:insideH w:val="nil"/>
          <w:insideV w:val="nil"/>
        </w:tcBorders>
        <w:shd w:val="clear" w:color="auto" w:fill="87D1F4" w:themeFill="accent3"/>
      </w:tcPr>
    </w:tblStylePr>
    <w:tblStylePr w:type="lastRow">
      <w:rPr>
        <w:b/>
        <w:bCs/>
      </w:rPr>
      <w:tblPr/>
      <w:tcPr>
        <w:tcBorders>
          <w:top w:val="double" w:sz="4" w:space="0" w:color="87D1F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F5FC" w:themeFill="accent3" w:themeFillTint="33"/>
      </w:tcPr>
    </w:tblStylePr>
    <w:tblStylePr w:type="band1Horz">
      <w:tblPr/>
      <w:tcPr>
        <w:shd w:val="clear" w:color="auto" w:fill="E6F5FC" w:themeFill="accent3" w:themeFillTint="33"/>
      </w:tcPr>
    </w:tblStylePr>
  </w:style>
  <w:style w:type="paragraph" w:customStyle="1" w:styleId="Default">
    <w:name w:val="Default"/>
    <w:rsid w:val="00204DC7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/>
      <w:color w:val="000000"/>
      <w:sz w:val="24"/>
      <w:szCs w:val="24"/>
      <w:lang w:eastAsia="en-US"/>
      <w14:ligatures w14:val="standardContextual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C6152"/>
    <w:rPr>
      <w:rFonts w:eastAsiaTheme="minorHAnsi" w:cstheme="minorBidi"/>
      <w:szCs w:val="22"/>
      <w:lang w:val="en-GB"/>
    </w:rPr>
  </w:style>
  <w:style w:type="table" w:styleId="PlainTable4">
    <w:name w:val="Plain Table 4"/>
    <w:basedOn w:val="TableNormal"/>
    <w:uiPriority w:val="44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3">
    <w:name w:val="Plain Table 3"/>
    <w:basedOn w:val="TableNormal"/>
    <w:uiPriority w:val="43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GridTable1Light">
    <w:name w:val="Grid Table 1 Light"/>
    <w:basedOn w:val="TableNormal"/>
    <w:uiPriority w:val="46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5Dark-Accent3">
    <w:name w:val="Grid Table 5 Dark Accent 3"/>
    <w:basedOn w:val="TableNormal"/>
    <w:uiPriority w:val="50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F5FC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7D1F4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7D1F4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7D1F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7D1F4" w:themeFill="accent3"/>
      </w:tcPr>
    </w:tblStylePr>
    <w:tblStylePr w:type="band1Vert">
      <w:tblPr/>
      <w:tcPr>
        <w:shd w:val="clear" w:color="auto" w:fill="CEECFA" w:themeFill="accent3" w:themeFillTint="66"/>
      </w:tcPr>
    </w:tblStylePr>
    <w:tblStylePr w:type="band1Horz">
      <w:tblPr/>
      <w:tcPr>
        <w:shd w:val="clear" w:color="auto" w:fill="CEECFA" w:themeFill="accent3" w:themeFillTint="66"/>
      </w:tcPr>
    </w:tblStylePr>
  </w:style>
  <w:style w:type="table" w:styleId="GridTable1Light-Accent3">
    <w:name w:val="Grid Table 1 Light Accent 3"/>
    <w:basedOn w:val="TableNormal"/>
    <w:uiPriority w:val="46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  <w:tblBorders>
        <w:top w:val="single" w:sz="4" w:space="0" w:color="CEECFA" w:themeColor="accent3" w:themeTint="66"/>
        <w:left w:val="single" w:sz="4" w:space="0" w:color="CEECFA" w:themeColor="accent3" w:themeTint="66"/>
        <w:bottom w:val="single" w:sz="4" w:space="0" w:color="CEECFA" w:themeColor="accent3" w:themeTint="66"/>
        <w:right w:val="single" w:sz="4" w:space="0" w:color="CEECFA" w:themeColor="accent3" w:themeTint="66"/>
        <w:insideH w:val="single" w:sz="4" w:space="0" w:color="CEECFA" w:themeColor="accent3" w:themeTint="66"/>
        <w:insideV w:val="single" w:sz="4" w:space="0" w:color="CEECFA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B6E3F8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6E3F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GridLight">
    <w:name w:val="Grid Table Light"/>
    <w:basedOn w:val="TableNormal"/>
    <w:uiPriority w:val="40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5">
    <w:name w:val="Plain Table 5"/>
    <w:basedOn w:val="TableNormal"/>
    <w:uiPriority w:val="45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6Colorful-Accent3">
    <w:name w:val="List Table 6 Colorful Accent 3"/>
    <w:basedOn w:val="TableNormal"/>
    <w:uiPriority w:val="51"/>
    <w:rsid w:val="00B6570C"/>
    <w:pPr>
      <w:spacing w:line="240" w:lineRule="auto"/>
    </w:pPr>
    <w:rPr>
      <w:rFonts w:asciiTheme="minorHAnsi" w:eastAsiaTheme="minorHAnsi" w:hAnsiTheme="minorHAnsi" w:cstheme="minorBidi"/>
      <w:color w:val="2FAFEC" w:themeColor="accent3" w:themeShade="BF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  <w:tblBorders>
        <w:top w:val="single" w:sz="4" w:space="0" w:color="87D1F4" w:themeColor="accent3"/>
        <w:bottom w:val="single" w:sz="4" w:space="0" w:color="87D1F4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87D1F4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87D1F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F5FC" w:themeFill="accent3" w:themeFillTint="33"/>
      </w:tcPr>
    </w:tblStylePr>
    <w:tblStylePr w:type="band1Horz">
      <w:tblPr/>
      <w:tcPr>
        <w:shd w:val="clear" w:color="auto" w:fill="E6F5FC" w:themeFill="accent3" w:themeFillTint="33"/>
      </w:tcPr>
    </w:tblStyle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6570C"/>
    <w:rPr>
      <w:rFonts w:eastAsiaTheme="minorHAnsi" w:cstheme="minorBidi"/>
      <w:b/>
      <w:bCs/>
      <w:szCs w:val="22"/>
      <w:lang w:val="en-GB"/>
    </w:rPr>
  </w:style>
  <w:style w:type="table" w:styleId="GridTable5Dark">
    <w:name w:val="Grid Table 5 Dark"/>
    <w:basedOn w:val="TableNormal"/>
    <w:uiPriority w:val="50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3C0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A1439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A1439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A1439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A1439" w:themeFill="accent1"/>
      </w:tcPr>
    </w:tblStylePr>
    <w:tblStylePr w:type="band1Vert">
      <w:tblPr/>
      <w:tcPr>
        <w:shd w:val="clear" w:color="auto" w:fill="6882E4" w:themeFill="accent1" w:themeFillTint="66"/>
      </w:tcPr>
    </w:tblStylePr>
    <w:tblStylePr w:type="band1Horz">
      <w:tblPr/>
      <w:tcPr>
        <w:shd w:val="clear" w:color="auto" w:fill="6882E4" w:themeFill="accent1" w:themeFillTint="66"/>
      </w:tcPr>
    </w:tblStylePr>
  </w:style>
  <w:style w:type="paragraph" w:styleId="Revision">
    <w:name w:val="Revision"/>
    <w:hidden/>
    <w:uiPriority w:val="99"/>
    <w:semiHidden/>
    <w:rsid w:val="00B6570C"/>
    <w:pPr>
      <w:spacing w:line="240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character" w:customStyle="1" w:styleId="normaltextrun">
    <w:name w:val="normaltextrun"/>
    <w:basedOn w:val="DefaultParagraphFont"/>
    <w:rsid w:val="00B6570C"/>
  </w:style>
  <w:style w:type="paragraph" w:customStyle="1" w:styleId="EndNoteBibliographyTitle">
    <w:name w:val="EndNote Bibliography Title"/>
    <w:basedOn w:val="Normal"/>
    <w:link w:val="EndNoteBibliographyTitleTegn"/>
    <w:rsid w:val="00B6570C"/>
    <w:pPr>
      <w:jc w:val="center"/>
    </w:pPr>
  </w:style>
  <w:style w:type="character" w:customStyle="1" w:styleId="EndNoteBibliographyTitleTegn">
    <w:name w:val="EndNote Bibliography Title Tegn"/>
    <w:basedOn w:val="DefaultParagraphFont"/>
    <w:link w:val="EndNoteBibliographyTitle"/>
    <w:rsid w:val="00B6570C"/>
    <w:rPr>
      <w:rFonts w:ascii="Times New Roman" w:hAnsi="Times New Roman"/>
      <w:sz w:val="24"/>
      <w:szCs w:val="24"/>
    </w:rPr>
  </w:style>
  <w:style w:type="paragraph" w:customStyle="1" w:styleId="EndNoteBibliography">
    <w:name w:val="EndNote Bibliography"/>
    <w:basedOn w:val="Normal"/>
    <w:link w:val="EndNoteBibliographyTegn"/>
    <w:rsid w:val="00B6570C"/>
  </w:style>
  <w:style w:type="character" w:customStyle="1" w:styleId="EndNoteBibliographyTegn">
    <w:name w:val="EndNote Bibliography Tegn"/>
    <w:basedOn w:val="DefaultParagraphFont"/>
    <w:link w:val="EndNoteBibliography"/>
    <w:rsid w:val="00B6570C"/>
    <w:rPr>
      <w:rFonts w:ascii="Times New Roman" w:hAnsi="Times New Roman"/>
      <w:sz w:val="2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B6570C"/>
    <w:rPr>
      <w:rFonts w:ascii="AU Passata" w:eastAsiaTheme="minorHAnsi" w:hAnsi="AU Passata" w:cstheme="minorBidi"/>
      <w:color w:val="87888A"/>
      <w:spacing w:val="10"/>
      <w:sz w:val="14"/>
      <w:szCs w:val="22"/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0B6570C"/>
    <w:rPr>
      <w:rFonts w:ascii="AU Passata" w:eastAsiaTheme="minorHAnsi" w:hAnsi="AU Passata" w:cstheme="minorBidi"/>
      <w:color w:val="87888A"/>
      <w:spacing w:val="10"/>
      <w:sz w:val="14"/>
      <w:szCs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U384225\AppData\Local\Temp\Templafy\WordVsto\dfx2sijc.dotx" TargetMode="External"/></Relationships>
</file>

<file path=word/theme/theme1.xml><?xml version="1.0" encoding="utf-8"?>
<a:theme xmlns:a="http://schemas.openxmlformats.org/drawingml/2006/main" name="Office Theme">
  <a:themeElements>
    <a:clrScheme name="AU_Blue">
      <a:dk1>
        <a:srgbClr val="000000"/>
      </a:dk1>
      <a:lt1>
        <a:srgbClr val="FFFFFF"/>
      </a:lt1>
      <a:dk2>
        <a:srgbClr val="003D73"/>
      </a:dk2>
      <a:lt2>
        <a:srgbClr val="003D73"/>
      </a:lt2>
      <a:accent1>
        <a:srgbClr val="0A1439"/>
      </a:accent1>
      <a:accent2>
        <a:srgbClr val="183D83"/>
      </a:accent2>
      <a:accent3>
        <a:srgbClr val="87D1F4"/>
      </a:accent3>
      <a:accent4>
        <a:srgbClr val="33525F"/>
      </a:accent4>
      <a:accent5>
        <a:srgbClr val="548195"/>
      </a:accent5>
      <a:accent6>
        <a:srgbClr val="C6C6C6"/>
      </a:accent6>
      <a:hlink>
        <a:srgbClr val="03428E"/>
      </a:hlink>
      <a:folHlink>
        <a:srgbClr val="03428E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TemplafyFormConfiguration><![CDATA[{"formFields":[],"formDataEntries":[]}]]></TemplafyFormConfiguration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TemplafyTemplateConfiguration><![CDATA[{"elementsMetadata":[],"transformationConfigurations":[{"language":"{{DocumentLanguage}}","disableUpdates":false,"type":"proofingLanguage"},{"colorTheme":"{{UserProfile.ThemeColour.ColorThemeRef.ColorTheme}}","disableUpdates":false,"originalColorThemeXml":"<a:clrScheme name=\"AU_Blue\" xmlns:a=\"http://schemas.openxmlformats.org/drawingml/2006/main\"><a:dk1><a:srgbClr val=\"000000\" /></a:dk1><a:lt1><a:srgbClr val=\"FFFFFF\" /></a:lt1><a:dk2><a:srgbClr val=\"003D73\" /></a:dk2><a:lt2><a:srgbClr val=\"003D73\" /></a:lt2><a:accent1><a:srgbClr val=\"0A1439\" /></a:accent1><a:accent2><a:srgbClr val=\"183D83\" /></a:accent2><a:accent3><a:srgbClr val=\"87D1F4\" /></a:accent3><a:accent4><a:srgbClr val=\"33525F\" /></a:accent4><a:accent5><a:srgbClr val=\"548195\" /></a:accent5><a:accent6><a:srgbClr val=\"C6C6C6\" /></a:accent6><a:hlink><a:srgbClr val=\"03428E\" /></a:hlink><a:folHlink><a:srgbClr val=\"03428E\" /></a:folHlink></a:clrScheme>","type":"colorTheme"}],"templateName":"Blank","templateDescription":"","enableDocumentContentUpdater":true,"version":"2.0"}]]></TemplafyTemplateConfiguration>
</file>

<file path=customXml/itemProps1.xml><?xml version="1.0" encoding="utf-8"?>
<ds:datastoreItem xmlns:ds="http://schemas.openxmlformats.org/officeDocument/2006/customXml" ds:itemID="{BC84134D-B8AA-4A35-854B-D76D18C7832F}">
  <ds:schemaRefs/>
</ds:datastoreItem>
</file>

<file path=customXml/itemProps2.xml><?xml version="1.0" encoding="utf-8"?>
<ds:datastoreItem xmlns:ds="http://schemas.openxmlformats.org/officeDocument/2006/customXml" ds:itemID="{334C6A43-1F8B-4B92-BED4-CAC969D6896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5766FB9-B645-46AE-A645-02027FC14433}">
  <ds:schemaRefs/>
</ds:datastoreItem>
</file>

<file path=docMetadata/LabelInfo.xml><?xml version="1.0" encoding="utf-8"?>
<clbl:labelList xmlns:clbl="http://schemas.microsoft.com/office/2020/mipLabelMetadata">
  <clbl:label id="{61fd1d36-fecb-47ca-b7d7-d0df0370a198}" enabled="0" method="" siteId="{61fd1d36-fecb-47ca-b7d7-d0df0370a198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dfx2sijc.dotx</Template>
  <TotalTime>67</TotalTime>
  <Pages>4</Pages>
  <Words>1010</Words>
  <Characters>5763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Brev</vt:lpstr>
      <vt:lpstr>Brev</vt:lpstr>
    </vt:vector>
  </TitlesOfParts>
  <Company>Århus Universitet</Company>
  <LinksUpToDate>false</LinksUpToDate>
  <CharactersWithSpaces>6760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Brev</dc:title>
  <dc:creator>Holger Brüggemann</dc:creator>
  <cp:lastModifiedBy>Holger Brüggemann</cp:lastModifiedBy>
  <cp:revision>20</cp:revision>
  <dcterms:created xsi:type="dcterms:W3CDTF">2025-07-05T11:28:00Z</dcterms:created>
  <dcterms:modified xsi:type="dcterms:W3CDTF">2026-02-06T13:20:00Z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esignVersion">
    <vt:lpwstr>3</vt:lpwstr>
  </property>
  <property fmtid="{D5CDD505-2E9C-101B-9397-08002B2CF9AE}" pid="3" name="SD_ShowDocumentInfo">
    <vt:lpwstr>True</vt:lpwstr>
  </property>
  <property fmtid="{D5CDD505-2E9C-101B-9397-08002B2CF9AE}" pid="4" name="ContentRemapped">
    <vt:lpwstr>true</vt:lpwstr>
  </property>
  <property fmtid="{D5CDD505-2E9C-101B-9397-08002B2CF9AE}" pid="5" name="SD_DocumentLanguage">
    <vt:lpwstr>da-DK</vt:lpwstr>
  </property>
  <property fmtid="{D5CDD505-2E9C-101B-9397-08002B2CF9AE}" pid="6" name="TemplafyTenantId">
    <vt:lpwstr>auoffice</vt:lpwstr>
  </property>
  <property fmtid="{D5CDD505-2E9C-101B-9397-08002B2CF9AE}" pid="7" name="TemplafyTemplateId">
    <vt:lpwstr>746981520981622870</vt:lpwstr>
  </property>
  <property fmtid="{D5CDD505-2E9C-101B-9397-08002B2CF9AE}" pid="8" name="TemplafyUserProfileId">
    <vt:lpwstr>1208087516284977898</vt:lpwstr>
  </property>
  <property fmtid="{D5CDD505-2E9C-101B-9397-08002B2CF9AE}" pid="9" name="TemplafyLanguageCode">
    <vt:lpwstr>en-GB</vt:lpwstr>
  </property>
  <property fmtid="{D5CDD505-2E9C-101B-9397-08002B2CF9AE}" pid="10" name="TemplafyFromBlank">
    <vt:bool>true</vt:bool>
  </property>
</Properties>
</file>